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2824"/>
          <w:tab w:val="left" w:pos="13740"/>
          <w:tab w:val="left" w:pos="14656"/>
        </w:tabs>
        <w:spacing w:line="200" w:lineRule="exact"/>
        <w:ind w:left="851" w:firstLine="283"/>
        <w:jc w:val="center"/>
        <w:rPr>
          <w:rFonts w:eastAsia="Calibri"/>
          <w:sz w:val="24"/>
          <w:szCs w:val="24"/>
        </w:rPr>
      </w:pPr>
      <w:bookmarkStart w:id="0" w:name="_bookmark0"/>
      <w:bookmarkEnd w:id="0"/>
    </w:p>
    <w:p w:rsidR="00551AF8" w:rsidRP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2824"/>
          <w:tab w:val="left" w:pos="13740"/>
          <w:tab w:val="left" w:pos="14656"/>
        </w:tabs>
        <w:spacing w:line="200" w:lineRule="exact"/>
        <w:ind w:left="851" w:firstLine="283"/>
        <w:jc w:val="center"/>
        <w:rPr>
          <w:rFonts w:eastAsia="Calibri"/>
          <w:b/>
          <w:sz w:val="24"/>
          <w:szCs w:val="24"/>
        </w:rPr>
      </w:pPr>
      <w:r w:rsidRPr="00551AF8">
        <w:rPr>
          <w:rFonts w:eastAsia="Calibri"/>
          <w:sz w:val="24"/>
          <w:szCs w:val="24"/>
        </w:rPr>
        <w:t>МИНИСТЕРСТВО ОБРАЗОВАНИЯ И НАУКИ АМУРСКОЙ ОБЛАСТИ</w:t>
      </w:r>
      <w:r w:rsidRPr="00551AF8">
        <w:rPr>
          <w:rFonts w:eastAsia="Calibri"/>
          <w:b/>
          <w:sz w:val="24"/>
          <w:szCs w:val="24"/>
        </w:rPr>
        <w:t xml:space="preserve"> ГОСУДАРСТВЕННОЕ ПРОФЕССИОНАЛЬНОЕ ОБРАЗОВАТЕЛЬНОЕ АВТОНОМНОЕ УЧРЕЖДЕНИЕ АМУРСКОЙ ОБЛАСТИ</w:t>
      </w:r>
    </w:p>
    <w:p w:rsidR="00551AF8" w:rsidRPr="00551AF8" w:rsidRDefault="00551AF8" w:rsidP="00551AF8">
      <w:pPr>
        <w:jc w:val="center"/>
        <w:rPr>
          <w:rFonts w:eastAsia="Calibri"/>
          <w:b/>
          <w:sz w:val="24"/>
          <w:szCs w:val="24"/>
        </w:rPr>
      </w:pPr>
      <w:r w:rsidRPr="00551AF8">
        <w:rPr>
          <w:rFonts w:eastAsia="Calibri"/>
          <w:b/>
          <w:sz w:val="24"/>
          <w:szCs w:val="24"/>
        </w:rPr>
        <w:t>«АМУРСКИЙ МНОГОФУНКЦИОНАЛЬНЫЙ ЦЕНТР</w:t>
      </w:r>
    </w:p>
    <w:p w:rsidR="00551AF8" w:rsidRPr="00551AF8" w:rsidRDefault="00551AF8" w:rsidP="00551AF8">
      <w:pPr>
        <w:jc w:val="center"/>
        <w:rPr>
          <w:rFonts w:eastAsia="Calibri"/>
          <w:b/>
          <w:sz w:val="24"/>
          <w:szCs w:val="24"/>
        </w:rPr>
      </w:pPr>
      <w:r w:rsidRPr="00551AF8">
        <w:rPr>
          <w:rFonts w:eastAsia="Calibri"/>
          <w:b/>
          <w:sz w:val="24"/>
          <w:szCs w:val="24"/>
        </w:rPr>
        <w:t>ПРОФЕССИОНАЛЬНЫХ КВАЛИФИКАЦИЙ»</w:t>
      </w:r>
    </w:p>
    <w:p w:rsidR="00551AF8" w:rsidRPr="00551AF8" w:rsidRDefault="00551AF8" w:rsidP="00551AF8">
      <w:pPr>
        <w:jc w:val="center"/>
        <w:rPr>
          <w:rFonts w:eastAsia="Calibri"/>
          <w:sz w:val="24"/>
          <w:szCs w:val="24"/>
        </w:rPr>
      </w:pPr>
      <w:r w:rsidRPr="00551AF8">
        <w:rPr>
          <w:rFonts w:eastAsia="Calibri"/>
          <w:sz w:val="24"/>
          <w:szCs w:val="24"/>
        </w:rPr>
        <w:t>(ГПОАУ АМФЦПК)</w:t>
      </w:r>
    </w:p>
    <w:p w:rsidR="00551AF8" w:rsidRPr="00551AF8" w:rsidRDefault="00551AF8" w:rsidP="00551AF8">
      <w:pPr>
        <w:jc w:val="center"/>
        <w:rPr>
          <w:rFonts w:ascii="Arial" w:hAnsi="Arial" w:cs="Arial"/>
          <w:b/>
          <w:sz w:val="24"/>
          <w:szCs w:val="24"/>
        </w:rPr>
      </w:pPr>
    </w:p>
    <w:p w:rsidR="00551AF8" w:rsidRDefault="00551AF8" w:rsidP="00551AF8">
      <w:pPr>
        <w:jc w:val="center"/>
        <w:rPr>
          <w:rFonts w:ascii="Arial" w:hAnsi="Arial" w:cs="Arial"/>
          <w:b/>
          <w:sz w:val="32"/>
          <w:szCs w:val="32"/>
        </w:rPr>
      </w:pPr>
    </w:p>
    <w:p w:rsidR="00551AF8" w:rsidRDefault="00551AF8" w:rsidP="00551AF8">
      <w:pPr>
        <w:jc w:val="center"/>
        <w:rPr>
          <w:rFonts w:ascii="Arial" w:hAnsi="Arial" w:cs="Arial"/>
          <w:b/>
          <w:sz w:val="32"/>
          <w:szCs w:val="32"/>
        </w:rPr>
      </w:pPr>
    </w:p>
    <w:p w:rsidR="00551AF8" w:rsidRDefault="00551AF8" w:rsidP="00551AF8">
      <w:pPr>
        <w:jc w:val="center"/>
        <w:rPr>
          <w:rFonts w:ascii="Arial" w:hAnsi="Arial" w:cs="Arial"/>
          <w:b/>
          <w:sz w:val="32"/>
          <w:szCs w:val="32"/>
        </w:rPr>
      </w:pPr>
    </w:p>
    <w:p w:rsidR="00551AF8" w:rsidRDefault="00551AF8" w:rsidP="00551AF8">
      <w:pPr>
        <w:jc w:val="center"/>
        <w:rPr>
          <w:rFonts w:ascii="Arial" w:hAnsi="Arial" w:cs="Arial"/>
          <w:b/>
          <w:sz w:val="32"/>
          <w:szCs w:val="32"/>
        </w:rPr>
      </w:pPr>
    </w:p>
    <w:p w:rsidR="00551AF8" w:rsidRDefault="00551AF8" w:rsidP="00551AF8">
      <w:pPr>
        <w:jc w:val="center"/>
        <w:rPr>
          <w:rFonts w:ascii="Arial" w:hAnsi="Arial" w:cs="Arial"/>
          <w:b/>
          <w:sz w:val="32"/>
          <w:szCs w:val="32"/>
        </w:rPr>
      </w:pPr>
    </w:p>
    <w:p w:rsidR="00551AF8" w:rsidRDefault="00551AF8" w:rsidP="00551AF8">
      <w:pPr>
        <w:jc w:val="center"/>
        <w:rPr>
          <w:rFonts w:ascii="Arial" w:hAnsi="Arial" w:cs="Arial"/>
          <w:b/>
          <w:sz w:val="32"/>
          <w:szCs w:val="32"/>
        </w:rPr>
      </w:pPr>
    </w:p>
    <w:p w:rsidR="00551AF8" w:rsidRDefault="00551AF8" w:rsidP="00551AF8">
      <w:pPr>
        <w:jc w:val="center"/>
        <w:rPr>
          <w:rFonts w:ascii="Arial" w:hAnsi="Arial" w:cs="Arial"/>
          <w:b/>
          <w:sz w:val="32"/>
          <w:szCs w:val="32"/>
        </w:rPr>
      </w:pPr>
    </w:p>
    <w:p w:rsidR="00551AF8" w:rsidRDefault="00551AF8" w:rsidP="00551AF8">
      <w:pPr>
        <w:jc w:val="center"/>
        <w:rPr>
          <w:rFonts w:ascii="Arial" w:hAnsi="Arial" w:cs="Arial"/>
          <w:b/>
          <w:sz w:val="32"/>
          <w:szCs w:val="32"/>
        </w:rPr>
      </w:pPr>
    </w:p>
    <w:p w:rsidR="00551AF8" w:rsidRDefault="00551AF8" w:rsidP="00551AF8">
      <w:pPr>
        <w:jc w:val="center"/>
        <w:rPr>
          <w:rFonts w:ascii="Arial" w:hAnsi="Arial" w:cs="Arial"/>
          <w:b/>
          <w:sz w:val="32"/>
          <w:szCs w:val="32"/>
        </w:rPr>
      </w:pPr>
    </w:p>
    <w:p w:rsidR="00551AF8" w:rsidRDefault="00551AF8" w:rsidP="00551AF8">
      <w:pPr>
        <w:jc w:val="center"/>
        <w:rPr>
          <w:b/>
          <w:sz w:val="32"/>
          <w:szCs w:val="32"/>
        </w:rPr>
      </w:pPr>
    </w:p>
    <w:p w:rsidR="00551AF8" w:rsidRDefault="00551AF8" w:rsidP="00551AF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</w:t>
      </w:r>
    </w:p>
    <w:p w:rsidR="00551AF8" w:rsidRDefault="00551AF8" w:rsidP="00551AF8">
      <w:pPr>
        <w:pStyle w:val="a4"/>
        <w:ind w:right="176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ПРОФЕССИОНАЛЬНОГО МОДУЛЯ</w:t>
      </w:r>
    </w:p>
    <w:p w:rsidR="00551AF8" w:rsidRDefault="00551AF8" w:rsidP="00551AF8">
      <w:pPr>
        <w:pStyle w:val="2"/>
        <w:ind w:left="657" w:right="572" w:firstLine="11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</w:t>
      </w:r>
      <w:r>
        <w:rPr>
          <w:sz w:val="32"/>
          <w:szCs w:val="32"/>
          <w:u w:val="single"/>
        </w:rPr>
        <w:t>ПМ.03</w:t>
      </w:r>
      <w:r>
        <w:rPr>
          <w:spacing w:val="-1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Эксплуатация</w:t>
      </w:r>
      <w:r>
        <w:rPr>
          <w:spacing w:val="-3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и</w:t>
      </w:r>
      <w:r>
        <w:rPr>
          <w:spacing w:val="-4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обслуживание</w:t>
      </w:r>
      <w:r>
        <w:rPr>
          <w:spacing w:val="-3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функционального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>оборудования</w:t>
      </w:r>
      <w:r>
        <w:rPr>
          <w:spacing w:val="-6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полезной</w:t>
      </w:r>
      <w:r>
        <w:rPr>
          <w:spacing w:val="-9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нагрузки</w:t>
      </w:r>
      <w:r>
        <w:rPr>
          <w:spacing w:val="-5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беспилотного</w:t>
      </w:r>
      <w:r>
        <w:rPr>
          <w:spacing w:val="-5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воздушного</w:t>
      </w:r>
      <w:r>
        <w:rPr>
          <w:spacing w:val="-5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судна,</w:t>
      </w:r>
      <w:r>
        <w:rPr>
          <w:spacing w:val="-3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систем</w:t>
      </w:r>
      <w:r>
        <w:rPr>
          <w:spacing w:val="-9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передачи</w:t>
      </w:r>
      <w:r>
        <w:rPr>
          <w:spacing w:val="-5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и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>обработки информации, а также систем крепления внешних грузов</w:t>
      </w:r>
    </w:p>
    <w:p w:rsidR="00551AF8" w:rsidRDefault="00551AF8" w:rsidP="00551AF8">
      <w:pPr>
        <w:pStyle w:val="a4"/>
        <w:tabs>
          <w:tab w:val="left" w:pos="5025"/>
        </w:tabs>
        <w:ind w:right="176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551AF8" w:rsidRDefault="00551AF8" w:rsidP="00551AF8">
      <w:pPr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551AF8" w:rsidRDefault="00551AF8" w:rsidP="00551AF8">
      <w:pPr>
        <w:suppressAutoHyphens/>
        <w:adjustRightInd w:val="0"/>
        <w:rPr>
          <w:b/>
          <w:caps/>
          <w:sz w:val="28"/>
          <w:szCs w:val="28"/>
        </w:rPr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Arial" w:eastAsia="Calibri" w:hAnsi="Arial" w:cs="Arial"/>
          <w:sz w:val="32"/>
          <w:szCs w:val="32"/>
          <w:lang w:eastAsia="ar-SA"/>
        </w:rPr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город Белогорск</w:t>
      </w:r>
    </w:p>
    <w:p w:rsidR="00551AF8" w:rsidRDefault="00551AF8" w:rsidP="00551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2024</w:t>
      </w:r>
    </w:p>
    <w:p w:rsidR="00EA046D" w:rsidRDefault="00EA046D">
      <w:pPr>
        <w:rPr>
          <w:b/>
          <w:sz w:val="24"/>
        </w:rPr>
        <w:sectPr w:rsidR="00EA046D" w:rsidSect="00551AF8">
          <w:pgSz w:w="11910" w:h="16840"/>
          <w:pgMar w:top="426" w:right="853" w:bottom="280" w:left="0" w:header="720" w:footer="720" w:gutter="0"/>
          <w:cols w:space="720"/>
        </w:sectPr>
      </w:pPr>
    </w:p>
    <w:p w:rsidR="00EA046D" w:rsidRDefault="00551AF8" w:rsidP="00551AF8">
      <w:pPr>
        <w:spacing w:before="70"/>
        <w:jc w:val="center"/>
        <w:rPr>
          <w:b/>
          <w:sz w:val="24"/>
        </w:rPr>
      </w:pPr>
      <w:bookmarkStart w:id="1" w:name="СОДЕРЖАНИЕ_(1)"/>
      <w:bookmarkEnd w:id="1"/>
      <w:r>
        <w:rPr>
          <w:b/>
          <w:spacing w:val="-2"/>
          <w:sz w:val="24"/>
        </w:rPr>
        <w:lastRenderedPageBreak/>
        <w:t>СОДЕРЖАНИЕ</w:t>
      </w:r>
    </w:p>
    <w:p w:rsidR="00EA046D" w:rsidRDefault="00EA046D">
      <w:pPr>
        <w:pStyle w:val="a4"/>
        <w:rPr>
          <w:b/>
          <w:sz w:val="20"/>
        </w:rPr>
      </w:pPr>
    </w:p>
    <w:p w:rsidR="00EA046D" w:rsidRDefault="00EA046D">
      <w:pPr>
        <w:pStyle w:val="a4"/>
        <w:rPr>
          <w:b/>
          <w:sz w:val="20"/>
        </w:rPr>
      </w:pPr>
    </w:p>
    <w:p w:rsidR="00EA046D" w:rsidRDefault="00EA046D">
      <w:pPr>
        <w:pStyle w:val="a4"/>
        <w:rPr>
          <w:b/>
          <w:sz w:val="20"/>
        </w:rPr>
      </w:pPr>
    </w:p>
    <w:p w:rsidR="00EA046D" w:rsidRDefault="00EA046D">
      <w:pPr>
        <w:pStyle w:val="a4"/>
        <w:spacing w:before="158" w:after="1"/>
        <w:rPr>
          <w:b/>
          <w:sz w:val="20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8"/>
        <w:gridCol w:w="531"/>
      </w:tblGrid>
      <w:tr w:rsidR="00EA046D">
        <w:trPr>
          <w:trHeight w:val="682"/>
        </w:trPr>
        <w:tc>
          <w:tcPr>
            <w:tcW w:w="8638" w:type="dxa"/>
          </w:tcPr>
          <w:p w:rsidR="00EA046D" w:rsidRDefault="00551AF8">
            <w:pPr>
              <w:pStyle w:val="TableParagraph"/>
              <w:spacing w:line="237" w:lineRule="auto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1.ОБЩАЯХАРАКТЕРИСТИКАПРИМЕРНОЙРАБОЧЕЙПРОГРАММЫП РОФЕССИОНАЛЬНОГОМОДУЛЯ</w:t>
            </w:r>
          </w:p>
        </w:tc>
        <w:tc>
          <w:tcPr>
            <w:tcW w:w="531" w:type="dxa"/>
          </w:tcPr>
          <w:p w:rsidR="00EA046D" w:rsidRDefault="00551AF8">
            <w:pPr>
              <w:pStyle w:val="TableParagraph"/>
              <w:spacing w:line="266" w:lineRule="exact"/>
              <w:ind w:right="48"/>
              <w:jc w:val="right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.</w:t>
            </w:r>
          </w:p>
        </w:tc>
      </w:tr>
      <w:tr w:rsidR="00EA046D">
        <w:trPr>
          <w:trHeight w:val="1332"/>
        </w:trPr>
        <w:tc>
          <w:tcPr>
            <w:tcW w:w="8638" w:type="dxa"/>
          </w:tcPr>
          <w:p w:rsidR="00EA046D" w:rsidRDefault="00551AF8">
            <w:pPr>
              <w:pStyle w:val="TableParagraph"/>
              <w:numPr>
                <w:ilvl w:val="0"/>
                <w:numId w:val="10"/>
              </w:numPr>
              <w:tabs>
                <w:tab w:val="left" w:pos="290"/>
              </w:tabs>
              <w:spacing w:before="133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СТРУКТУРАИСОДЕРЖАНИЕПРОФЕССИОНАЛЬНОГОМОДУЛЯ</w:t>
            </w:r>
          </w:p>
          <w:p w:rsidR="00EA046D" w:rsidRDefault="00551AF8">
            <w:pPr>
              <w:pStyle w:val="TableParagraph"/>
              <w:numPr>
                <w:ilvl w:val="0"/>
                <w:numId w:val="10"/>
              </w:numPr>
              <w:tabs>
                <w:tab w:val="left" w:pos="290"/>
              </w:tabs>
              <w:spacing w:before="276"/>
              <w:ind w:left="50" w:right="-29" w:firstLine="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УСЛОВИЕ</w:t>
            </w:r>
            <w:r>
              <w:rPr>
                <w:b/>
                <w:color w:val="000009"/>
                <w:spacing w:val="-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РЕАЛИЗАЦИИ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ПРОГРАММЫ</w:t>
            </w:r>
            <w:r>
              <w:rPr>
                <w:b/>
                <w:color w:val="000009"/>
                <w:spacing w:val="-8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ПРОФЕССИОНАЛЬНОГО</w:t>
            </w:r>
            <w:r>
              <w:rPr>
                <w:b/>
                <w:color w:val="000009"/>
                <w:spacing w:val="-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М</w:t>
            </w:r>
            <w:proofErr w:type="gramStart"/>
            <w:r>
              <w:rPr>
                <w:b/>
                <w:color w:val="000009"/>
                <w:sz w:val="24"/>
              </w:rPr>
              <w:t>О-</w:t>
            </w:r>
            <w:proofErr w:type="gramEnd"/>
            <w:r>
              <w:rPr>
                <w:b/>
                <w:color w:val="000009"/>
                <w:sz w:val="24"/>
              </w:rPr>
              <w:t xml:space="preserve"> </w:t>
            </w:r>
            <w:r>
              <w:rPr>
                <w:b/>
                <w:color w:val="000009"/>
                <w:spacing w:val="-4"/>
                <w:sz w:val="24"/>
              </w:rPr>
              <w:t>ДУЛЯ</w:t>
            </w:r>
          </w:p>
        </w:tc>
        <w:tc>
          <w:tcPr>
            <w:tcW w:w="531" w:type="dxa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</w:tr>
      <w:tr w:rsidR="00EA046D">
        <w:trPr>
          <w:trHeight w:val="636"/>
        </w:trPr>
        <w:tc>
          <w:tcPr>
            <w:tcW w:w="8638" w:type="dxa"/>
          </w:tcPr>
          <w:p w:rsidR="00EA046D" w:rsidRDefault="00551AF8">
            <w:pPr>
              <w:pStyle w:val="TableParagraph"/>
              <w:spacing w:before="69" w:line="274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4.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КОНТРОЛЬ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</w:t>
            </w:r>
            <w:r>
              <w:rPr>
                <w:b/>
                <w:color w:val="000009"/>
                <w:spacing w:val="-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ОЦЕНКА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РЕЗУЛЬТАТОВ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ОСВОЕНИЯ ПРОФЕССИ</w:t>
            </w:r>
            <w:proofErr w:type="gramStart"/>
            <w:r>
              <w:rPr>
                <w:b/>
                <w:color w:val="000009"/>
                <w:sz w:val="24"/>
              </w:rPr>
              <w:t>О-</w:t>
            </w:r>
            <w:proofErr w:type="gramEnd"/>
            <w:r>
              <w:rPr>
                <w:b/>
                <w:color w:val="000009"/>
                <w:sz w:val="24"/>
              </w:rPr>
              <w:t xml:space="preserve"> </w:t>
            </w:r>
            <w:r>
              <w:rPr>
                <w:b/>
                <w:color w:val="000009"/>
                <w:spacing w:val="-2"/>
                <w:sz w:val="24"/>
              </w:rPr>
              <w:t>НАЛЬНОГОМОДУЛЯ</w:t>
            </w:r>
          </w:p>
        </w:tc>
        <w:tc>
          <w:tcPr>
            <w:tcW w:w="531" w:type="dxa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</w:tr>
    </w:tbl>
    <w:p w:rsidR="00EA046D" w:rsidRDefault="00EA046D">
      <w:pPr>
        <w:pStyle w:val="TableParagraph"/>
        <w:rPr>
          <w:sz w:val="24"/>
        </w:rPr>
        <w:sectPr w:rsidR="00EA046D">
          <w:footerReference w:type="default" r:id="rId9"/>
          <w:pgSz w:w="11910" w:h="16850"/>
          <w:pgMar w:top="980" w:right="1275" w:bottom="280" w:left="1275" w:header="0" w:footer="0" w:gutter="0"/>
          <w:cols w:space="720"/>
        </w:sectPr>
      </w:pPr>
    </w:p>
    <w:p w:rsidR="00EA046D" w:rsidRPr="00551AF8" w:rsidRDefault="00551AF8" w:rsidP="00551AF8">
      <w:pPr>
        <w:pStyle w:val="a6"/>
        <w:numPr>
          <w:ilvl w:val="0"/>
          <w:numId w:val="11"/>
        </w:numPr>
        <w:tabs>
          <w:tab w:val="left" w:pos="1380"/>
        </w:tabs>
        <w:spacing w:before="71"/>
        <w:jc w:val="center"/>
        <w:rPr>
          <w:b/>
        </w:rPr>
      </w:pPr>
      <w:r w:rsidRPr="00551AF8">
        <w:rPr>
          <w:b/>
        </w:rPr>
        <w:lastRenderedPageBreak/>
        <w:t>ОБЩАЯ</w:t>
      </w:r>
      <w:r w:rsidRPr="00551AF8">
        <w:rPr>
          <w:b/>
          <w:spacing w:val="-7"/>
        </w:rPr>
        <w:t xml:space="preserve"> </w:t>
      </w:r>
      <w:r w:rsidRPr="00551AF8">
        <w:rPr>
          <w:b/>
        </w:rPr>
        <w:t>ХАРАКТЕРИСТИКА</w:t>
      </w:r>
      <w:r w:rsidRPr="00551AF8">
        <w:rPr>
          <w:b/>
          <w:spacing w:val="-4"/>
        </w:rPr>
        <w:t xml:space="preserve"> </w:t>
      </w:r>
      <w:r>
        <w:rPr>
          <w:b/>
          <w:spacing w:val="-2"/>
        </w:rPr>
        <w:t xml:space="preserve"> </w:t>
      </w:r>
      <w:r w:rsidRPr="00551AF8">
        <w:rPr>
          <w:b/>
          <w:spacing w:val="-2"/>
        </w:rPr>
        <w:t>ПРОГРАММЫ</w:t>
      </w:r>
      <w:r>
        <w:rPr>
          <w:b/>
          <w:spacing w:val="-2"/>
        </w:rPr>
        <w:t xml:space="preserve"> </w:t>
      </w:r>
      <w:r w:rsidRPr="00551AF8">
        <w:rPr>
          <w:b/>
          <w:spacing w:val="-2"/>
        </w:rPr>
        <w:t>ПРОФЕССИОНАЛЬНОГО</w:t>
      </w:r>
      <w:r>
        <w:rPr>
          <w:b/>
          <w:spacing w:val="-2"/>
        </w:rPr>
        <w:t xml:space="preserve"> </w:t>
      </w:r>
      <w:proofErr w:type="gramStart"/>
      <w:r w:rsidRPr="00551AF8">
        <w:rPr>
          <w:b/>
          <w:spacing w:val="-2"/>
        </w:rPr>
        <w:t xml:space="preserve">МОДУЛ </w:t>
      </w:r>
      <w:r w:rsidRPr="00551AF8">
        <w:rPr>
          <w:b/>
          <w:spacing w:val="-10"/>
        </w:rPr>
        <w:t>Я</w:t>
      </w:r>
      <w:proofErr w:type="gramEnd"/>
    </w:p>
    <w:p w:rsidR="00EA046D" w:rsidRPr="00551AF8" w:rsidRDefault="00551AF8" w:rsidP="00551AF8">
      <w:pPr>
        <w:spacing w:before="3"/>
        <w:ind w:left="185" w:right="140"/>
        <w:jc w:val="center"/>
        <w:rPr>
          <w:b/>
        </w:rPr>
      </w:pPr>
      <w:bookmarkStart w:id="2" w:name="ПМ.03_Эксплуатация_и_обслуживание_функци"/>
      <w:bookmarkEnd w:id="2"/>
      <w:r w:rsidRPr="00551AF8">
        <w:rPr>
          <w:b/>
        </w:rPr>
        <w:t>ПМ.03 ЭКСПЛУАТАЦИЯ И ОБСЛУЖИВАНИЕ ФУНКЦИОНАЛЬНОГО ОБОРУДОВАНИЯ</w:t>
      </w:r>
      <w:r w:rsidRPr="00551AF8">
        <w:rPr>
          <w:b/>
          <w:spacing w:val="-13"/>
        </w:rPr>
        <w:t xml:space="preserve"> </w:t>
      </w:r>
      <w:r w:rsidRPr="00551AF8">
        <w:rPr>
          <w:b/>
        </w:rPr>
        <w:t>ПОЛЕЗНОЙНАГРУЗКИ</w:t>
      </w:r>
      <w:r w:rsidRPr="00551AF8">
        <w:rPr>
          <w:b/>
          <w:spacing w:val="-9"/>
        </w:rPr>
        <w:t xml:space="preserve"> </w:t>
      </w:r>
      <w:r w:rsidRPr="00551AF8">
        <w:rPr>
          <w:b/>
        </w:rPr>
        <w:t>БЕСПИЛОТНОГО</w:t>
      </w:r>
      <w:r w:rsidRPr="00551AF8">
        <w:rPr>
          <w:b/>
          <w:spacing w:val="-13"/>
        </w:rPr>
        <w:t xml:space="preserve"> </w:t>
      </w:r>
      <w:r w:rsidRPr="00551AF8">
        <w:rPr>
          <w:b/>
        </w:rPr>
        <w:t>ВОЗДУШНОГО СУДНА, СИСТЕМЫ ПЕРЕДАЧИ И ОБРАБОТКИ ИНФОРМАЦИИ</w:t>
      </w:r>
      <w:proofErr w:type="gramStart"/>
      <w:r w:rsidRPr="00551AF8">
        <w:rPr>
          <w:b/>
        </w:rPr>
        <w:t>,А</w:t>
      </w:r>
      <w:proofErr w:type="gramEnd"/>
      <w:r w:rsidRPr="00551AF8">
        <w:rPr>
          <w:b/>
        </w:rPr>
        <w:t>ТАКЖЕСИСТЕМКРЕПЛЕНИЯ ВНЕШНИХ ГРУЗОВ</w:t>
      </w:r>
    </w:p>
    <w:p w:rsidR="00EA046D" w:rsidRPr="00551AF8" w:rsidRDefault="00EA046D" w:rsidP="00551AF8">
      <w:pPr>
        <w:pStyle w:val="a4"/>
        <w:spacing w:before="238"/>
        <w:jc w:val="center"/>
        <w:rPr>
          <w:b/>
          <w:sz w:val="22"/>
          <w:szCs w:val="22"/>
        </w:rPr>
      </w:pPr>
    </w:p>
    <w:p w:rsidR="00EA046D" w:rsidRDefault="00551AF8">
      <w:pPr>
        <w:pStyle w:val="2"/>
        <w:numPr>
          <w:ilvl w:val="1"/>
          <w:numId w:val="11"/>
        </w:numPr>
        <w:tabs>
          <w:tab w:val="left" w:pos="1730"/>
        </w:tabs>
        <w:spacing w:before="1"/>
        <w:ind w:left="1730" w:hanging="417"/>
        <w:jc w:val="left"/>
      </w:pPr>
      <w:r>
        <w:rPr>
          <w:spacing w:val="-2"/>
        </w:rPr>
        <w:t>Область применения рабочей программы</w:t>
      </w:r>
    </w:p>
    <w:p w:rsidR="00EA046D" w:rsidRDefault="00551AF8" w:rsidP="00551AF8">
      <w:pPr>
        <w:pStyle w:val="a4"/>
        <w:spacing w:before="36"/>
        <w:ind w:left="458" w:firstLine="854"/>
      </w:pPr>
      <w:r>
        <w:rPr>
          <w:spacing w:val="-2"/>
        </w:rPr>
        <w:t>Рабочая программа профессионального модуля  является частью основной образовательной программы в соответствии с ФГОС СПО по специальности 25.02</w:t>
      </w:r>
      <w:r>
        <w:t>.08</w:t>
      </w:r>
      <w:r w:rsidR="009019BD">
        <w:t xml:space="preserve"> </w:t>
      </w:r>
      <w:bookmarkStart w:id="3" w:name="_GoBack"/>
      <w:bookmarkEnd w:id="3"/>
      <w:r>
        <w:t>Эксплуатация</w:t>
      </w:r>
      <w:r>
        <w:rPr>
          <w:spacing w:val="-7"/>
        </w:rPr>
        <w:t xml:space="preserve"> </w:t>
      </w:r>
      <w:r>
        <w:rPr>
          <w:spacing w:val="-2"/>
        </w:rPr>
        <w:t>беспилотных авиационных систем.</w:t>
      </w:r>
    </w:p>
    <w:p w:rsidR="00EA046D" w:rsidRDefault="00EA046D">
      <w:pPr>
        <w:pStyle w:val="a4"/>
        <w:spacing w:before="4"/>
      </w:pPr>
    </w:p>
    <w:p w:rsidR="00EA046D" w:rsidRDefault="00551AF8">
      <w:pPr>
        <w:pStyle w:val="1"/>
        <w:numPr>
          <w:ilvl w:val="1"/>
          <w:numId w:val="11"/>
        </w:numPr>
        <w:tabs>
          <w:tab w:val="left" w:pos="1880"/>
        </w:tabs>
        <w:spacing w:before="0" w:line="242" w:lineRule="auto"/>
        <w:ind w:left="1880" w:right="407" w:hanging="567"/>
        <w:jc w:val="left"/>
      </w:pPr>
      <w:bookmarkStart w:id="4" w:name="1.2._Цельипланируемыерезультатыосвоенияп"/>
      <w:bookmarkEnd w:id="4"/>
      <w:r>
        <w:rPr>
          <w:spacing w:val="-2"/>
        </w:rPr>
        <w:t>ЦЕЛЬ И ПЛАНИРУЕМЫЕ РЕЗУЛЬТАТЫ ОСВОЕНИЯ ПРОФЕССИОН АЛЬНОГО МОДУЛЯ</w:t>
      </w:r>
    </w:p>
    <w:p w:rsidR="00EA046D" w:rsidRDefault="00551AF8">
      <w:pPr>
        <w:pStyle w:val="a4"/>
        <w:spacing w:before="29"/>
        <w:ind w:left="458" w:right="410" w:firstLine="854"/>
        <w:jc w:val="both"/>
      </w:pPr>
      <w:r>
        <w:t>В результате изучения профессионального модуля студент должен освоить вид профессиональной деятельности Эксплуатация и обслуживание функционального оборудования полезной нагрузки беспилотного воздушного судна, системы передачи и обработки информации, а также систем крепления внешних грузов и соответствующие ему общие компетенции и профессиональные компетенции:</w:t>
      </w:r>
    </w:p>
    <w:p w:rsidR="00EA046D" w:rsidRDefault="00EA046D">
      <w:pPr>
        <w:pStyle w:val="a4"/>
        <w:spacing w:before="120"/>
      </w:pPr>
    </w:p>
    <w:p w:rsidR="00EA046D" w:rsidRDefault="00551AF8">
      <w:pPr>
        <w:pStyle w:val="a6"/>
        <w:numPr>
          <w:ilvl w:val="2"/>
          <w:numId w:val="11"/>
        </w:numPr>
        <w:tabs>
          <w:tab w:val="left" w:pos="1619"/>
        </w:tabs>
        <w:spacing w:before="1"/>
        <w:ind w:left="1619" w:hanging="551"/>
        <w:jc w:val="left"/>
        <w:rPr>
          <w:sz w:val="24"/>
        </w:rPr>
      </w:pPr>
      <w:r>
        <w:rPr>
          <w:sz w:val="24"/>
        </w:rPr>
        <w:t>Перечень общих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компетенций</w:t>
      </w:r>
    </w:p>
    <w:p w:rsidR="00EA046D" w:rsidRDefault="00EA046D">
      <w:pPr>
        <w:pStyle w:val="a4"/>
        <w:spacing w:before="10"/>
        <w:rPr>
          <w:sz w:val="10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"/>
        <w:gridCol w:w="2699"/>
        <w:gridCol w:w="1153"/>
        <w:gridCol w:w="5095"/>
      </w:tblGrid>
      <w:tr w:rsidR="00EA046D">
        <w:trPr>
          <w:trHeight w:val="1814"/>
        </w:trPr>
        <w:tc>
          <w:tcPr>
            <w:tcW w:w="913" w:type="dxa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  <w:p w:rsidR="00EA046D" w:rsidRDefault="00EA046D">
            <w:pPr>
              <w:pStyle w:val="TableParagraph"/>
              <w:spacing w:before="80"/>
              <w:rPr>
                <w:sz w:val="24"/>
              </w:rPr>
            </w:pPr>
          </w:p>
          <w:p w:rsidR="00EA046D" w:rsidRDefault="00551AF8">
            <w:pPr>
              <w:pStyle w:val="TableParagraph"/>
              <w:spacing w:line="237" w:lineRule="auto"/>
              <w:ind w:left="628" w:hanging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Формулировка компетенции</w:t>
            </w: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  <w:p w:rsidR="00EA046D" w:rsidRDefault="00EA046D">
            <w:pPr>
              <w:pStyle w:val="TableParagraph"/>
              <w:spacing w:before="217"/>
              <w:rPr>
                <w:sz w:val="24"/>
              </w:rPr>
            </w:pPr>
          </w:p>
          <w:p w:rsidR="00EA046D" w:rsidRDefault="00551AF8">
            <w:pPr>
              <w:pStyle w:val="TableParagraph"/>
              <w:ind w:left="86" w:right="7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5095" w:type="dxa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  <w:p w:rsidR="00EA046D" w:rsidRDefault="00EA046D">
            <w:pPr>
              <w:pStyle w:val="TableParagraph"/>
              <w:spacing w:before="217"/>
              <w:rPr>
                <w:sz w:val="24"/>
              </w:rPr>
            </w:pPr>
          </w:p>
          <w:p w:rsidR="00EA046D" w:rsidRDefault="00551AF8">
            <w:pPr>
              <w:pStyle w:val="TableParagraph"/>
              <w:ind w:left="1693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</w:t>
            </w:r>
          </w:p>
        </w:tc>
      </w:tr>
      <w:tr w:rsidR="00EA046D">
        <w:trPr>
          <w:trHeight w:val="278"/>
        </w:trPr>
        <w:tc>
          <w:tcPr>
            <w:tcW w:w="913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58" w:lineRule="exact"/>
              <w:ind w:left="13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2699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способы</w:t>
            </w: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</w:tc>
      </w:tr>
      <w:tr w:rsidR="00EA046D">
        <w:trPr>
          <w:trHeight w:val="542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  <w:p w:rsidR="00EA046D" w:rsidRDefault="00551AF8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1153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01.01</w:t>
            </w:r>
          </w:p>
        </w:tc>
        <w:tc>
          <w:tcPr>
            <w:tcW w:w="5095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проблему</w:t>
            </w:r>
          </w:p>
          <w:p w:rsidR="00EA046D" w:rsidRDefault="00551AF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2"/>
                <w:sz w:val="24"/>
              </w:rPr>
              <w:t xml:space="preserve"> социальном</w:t>
            </w:r>
          </w:p>
        </w:tc>
      </w:tr>
      <w:tr w:rsidR="00EA046D">
        <w:trPr>
          <w:trHeight w:val="282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153" w:type="dxa"/>
            <w:tcBorders>
              <w:top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  <w:tcBorders>
              <w:top w:val="nil"/>
            </w:tcBorders>
          </w:tcPr>
          <w:p w:rsidR="00EA046D" w:rsidRDefault="00551AF8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контексте</w:t>
            </w:r>
            <w:proofErr w:type="gramEnd"/>
          </w:p>
        </w:tc>
      </w:tr>
      <w:tr w:rsidR="00EA046D">
        <w:trPr>
          <w:trHeight w:val="552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  <w:vMerge w:val="restart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применительно</w:t>
            </w:r>
          </w:p>
          <w:p w:rsidR="00EA046D" w:rsidRDefault="00551AF8">
            <w:pPr>
              <w:pStyle w:val="TableParagraph"/>
              <w:spacing w:before="4" w:line="237" w:lineRule="auto"/>
              <w:ind w:left="109" w:right="216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различным </w:t>
            </w: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проблему</w:t>
            </w:r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2"/>
                <w:sz w:val="24"/>
              </w:rPr>
              <w:t xml:space="preserve"> части</w:t>
            </w:r>
          </w:p>
        </w:tc>
      </w:tr>
      <w:tr w:rsidR="00EA046D">
        <w:trPr>
          <w:trHeight w:val="278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vMerge/>
            <w:tcBorders>
              <w:top w:val="nil"/>
              <w:bottom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01.03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задачи</w:t>
            </w:r>
          </w:p>
        </w:tc>
      </w:tr>
      <w:tr w:rsidR="00EA046D">
        <w:trPr>
          <w:trHeight w:val="274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54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01.04</w:t>
            </w:r>
          </w:p>
        </w:tc>
        <w:tc>
          <w:tcPr>
            <w:tcW w:w="5095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информацию,</w:t>
            </w:r>
          </w:p>
        </w:tc>
      </w:tr>
      <w:tr w:rsidR="00EA046D">
        <w:trPr>
          <w:trHeight w:val="275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необходимую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и/или</w:t>
            </w:r>
          </w:p>
        </w:tc>
      </w:tr>
      <w:tr w:rsidR="00EA046D">
        <w:trPr>
          <w:trHeight w:val="279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  <w:tcBorders>
              <w:top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  <w:tcBorders>
              <w:top w:val="nil"/>
            </w:tcBorders>
          </w:tcPr>
          <w:p w:rsidR="00EA046D" w:rsidRDefault="00551AF8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проблемы</w:t>
            </w:r>
          </w:p>
        </w:tc>
      </w:tr>
      <w:tr w:rsidR="00EA046D">
        <w:trPr>
          <w:trHeight w:val="273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4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01.05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EA046D">
        <w:trPr>
          <w:trHeight w:val="278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01.06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</w:tr>
      <w:tr w:rsidR="00EA046D">
        <w:trPr>
          <w:trHeight w:val="271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52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01.07</w:t>
            </w:r>
          </w:p>
        </w:tc>
        <w:tc>
          <w:tcPr>
            <w:tcW w:w="5095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EA046D">
        <w:trPr>
          <w:trHeight w:val="279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  <w:tcBorders>
              <w:top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  <w:tcBorders>
              <w:top w:val="nil"/>
            </w:tcBorders>
          </w:tcPr>
          <w:p w:rsidR="00EA046D" w:rsidRDefault="00551AF8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сферах</w:t>
            </w:r>
          </w:p>
        </w:tc>
      </w:tr>
      <w:tr w:rsidR="00EA046D">
        <w:trPr>
          <w:trHeight w:val="273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3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01.08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</w:t>
            </w:r>
          </w:p>
        </w:tc>
      </w:tr>
      <w:tr w:rsidR="00EA046D">
        <w:trPr>
          <w:trHeight w:val="276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57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01.09</w:t>
            </w:r>
          </w:p>
        </w:tc>
        <w:tc>
          <w:tcPr>
            <w:tcW w:w="5095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своих</w:t>
            </w:r>
            <w:proofErr w:type="gramEnd"/>
          </w:p>
        </w:tc>
      </w:tr>
      <w:tr w:rsidR="00EA046D">
        <w:trPr>
          <w:trHeight w:val="273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действий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(самостоятельно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  <w:proofErr w:type="gramEnd"/>
          </w:p>
        </w:tc>
      </w:tr>
      <w:tr w:rsidR="00EA046D">
        <w:trPr>
          <w:trHeight w:val="279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  <w:tcBorders>
              <w:top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  <w:tcBorders>
              <w:top w:val="nil"/>
            </w:tcBorders>
          </w:tcPr>
          <w:p w:rsidR="00EA046D" w:rsidRDefault="00551AF8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наставника)</w:t>
            </w:r>
          </w:p>
        </w:tc>
      </w:tr>
      <w:tr w:rsidR="00EA046D">
        <w:trPr>
          <w:trHeight w:val="277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Знания:</w:t>
            </w:r>
          </w:p>
        </w:tc>
      </w:tr>
      <w:tr w:rsidR="00EA046D">
        <w:trPr>
          <w:trHeight w:val="271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52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01.01</w:t>
            </w:r>
          </w:p>
        </w:tc>
        <w:tc>
          <w:tcPr>
            <w:tcW w:w="5095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актуальный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социальный</w:t>
            </w:r>
          </w:p>
        </w:tc>
      </w:tr>
      <w:tr w:rsidR="00EA046D">
        <w:trPr>
          <w:trHeight w:val="276"/>
        </w:trPr>
        <w:tc>
          <w:tcPr>
            <w:tcW w:w="91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контекст,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приходится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EA046D">
        <w:trPr>
          <w:trHeight w:val="277"/>
        </w:trPr>
        <w:tc>
          <w:tcPr>
            <w:tcW w:w="913" w:type="dxa"/>
            <w:tcBorders>
              <w:top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2699" w:type="dxa"/>
            <w:tcBorders>
              <w:top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1153" w:type="dxa"/>
            <w:tcBorders>
              <w:top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  <w:tcBorders>
              <w:top w:val="nil"/>
            </w:tcBorders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жить</w:t>
            </w:r>
          </w:p>
        </w:tc>
      </w:tr>
    </w:tbl>
    <w:p w:rsidR="00EA046D" w:rsidRDefault="00EA046D">
      <w:pPr>
        <w:pStyle w:val="TableParagraph"/>
        <w:spacing w:line="258" w:lineRule="exact"/>
        <w:rPr>
          <w:sz w:val="24"/>
        </w:rPr>
        <w:sectPr w:rsidR="00EA046D">
          <w:footerReference w:type="default" r:id="rId10"/>
          <w:pgSz w:w="11910" w:h="16840"/>
          <w:pgMar w:top="1040" w:right="566" w:bottom="280" w:left="1275" w:header="0" w:footer="0" w:gutter="0"/>
          <w:cols w:space="720"/>
        </w:sect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"/>
        <w:gridCol w:w="2699"/>
        <w:gridCol w:w="1153"/>
        <w:gridCol w:w="5095"/>
      </w:tblGrid>
      <w:tr w:rsidR="00EA046D">
        <w:trPr>
          <w:trHeight w:val="1103"/>
        </w:trPr>
        <w:tc>
          <w:tcPr>
            <w:tcW w:w="913" w:type="dxa"/>
            <w:vMerge w:val="restart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  <w:vMerge w:val="restart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42" w:lineRule="auto"/>
              <w:ind w:left="108" w:right="20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ресурсы для решения задач и проблем</w:t>
            </w:r>
          </w:p>
          <w:p w:rsidR="00EA046D" w:rsidRDefault="00551AF8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2"/>
                <w:sz w:val="24"/>
              </w:rPr>
              <w:t xml:space="preserve"> социальном</w:t>
            </w:r>
          </w:p>
          <w:p w:rsidR="00EA046D" w:rsidRDefault="00551AF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контексте</w:t>
            </w:r>
            <w:proofErr w:type="gramEnd"/>
          </w:p>
        </w:tc>
      </w:tr>
      <w:tr w:rsidR="00EA046D">
        <w:trPr>
          <w:trHeight w:val="552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01.03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областях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01.04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сферах</w:t>
            </w:r>
            <w:proofErr w:type="gramEnd"/>
          </w:p>
        </w:tc>
      </w:tr>
      <w:tr w:rsidR="00EA046D">
        <w:trPr>
          <w:trHeight w:val="277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01.05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задач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01.06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  <w:p w:rsidR="00EA046D" w:rsidRDefault="00551AF8">
            <w:pPr>
              <w:pStyle w:val="TableParagraph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EA046D">
        <w:trPr>
          <w:trHeight w:val="278"/>
        </w:trPr>
        <w:tc>
          <w:tcPr>
            <w:tcW w:w="913" w:type="dxa"/>
            <w:vMerge w:val="restart"/>
          </w:tcPr>
          <w:p w:rsidR="00EA046D" w:rsidRDefault="00551AF8">
            <w:pPr>
              <w:pStyle w:val="TableParagraph"/>
              <w:spacing w:line="268" w:lineRule="exact"/>
              <w:ind w:left="13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2699" w:type="dxa"/>
            <w:vMerge w:val="restart"/>
          </w:tcPr>
          <w:p w:rsidR="00EA046D" w:rsidRDefault="00551AF8">
            <w:pPr>
              <w:pStyle w:val="TableParagraph"/>
              <w:ind w:left="109" w:right="93"/>
              <w:rPr>
                <w:sz w:val="24"/>
              </w:rPr>
            </w:pPr>
            <w:r>
              <w:rPr>
                <w:sz w:val="24"/>
              </w:rPr>
              <w:t>Осуществлять поиск, анализ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интерпретацию информации, </w:t>
            </w:r>
            <w:r>
              <w:rPr>
                <w:sz w:val="24"/>
              </w:rPr>
              <w:t xml:space="preserve">необходимой для </w:t>
            </w:r>
            <w:r>
              <w:rPr>
                <w:spacing w:val="-2"/>
                <w:sz w:val="24"/>
              </w:rPr>
              <w:t xml:space="preserve">выполнения </w:t>
            </w:r>
            <w:proofErr w:type="spellStart"/>
            <w:r>
              <w:rPr>
                <w:spacing w:val="-2"/>
                <w:sz w:val="24"/>
              </w:rPr>
              <w:t>задачпрофессиональной</w:t>
            </w:r>
            <w:proofErr w:type="spellEnd"/>
            <w:r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</w:tc>
      </w:tr>
      <w:tr w:rsidR="00EA046D">
        <w:trPr>
          <w:trHeight w:val="273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3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02.01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2"/>
                <w:sz w:val="24"/>
              </w:rPr>
              <w:t xml:space="preserve"> информации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02.02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источники</w:t>
            </w:r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</w:tr>
      <w:tr w:rsidR="00EA046D">
        <w:trPr>
          <w:trHeight w:val="552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02.03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поиска;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структурировать</w:t>
            </w:r>
          </w:p>
          <w:p w:rsidR="00EA046D" w:rsidRDefault="00551AF8">
            <w:pPr>
              <w:pStyle w:val="TableParagraph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получаемую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информацию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73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02.04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значимое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перечне 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EA046D">
        <w:trPr>
          <w:trHeight w:val="556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73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02.05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74" w:lineRule="exact"/>
              <w:ind w:left="108" w:right="854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значимость результатов поиска</w:t>
            </w:r>
          </w:p>
        </w:tc>
      </w:tr>
      <w:tr w:rsidR="00EA046D">
        <w:trPr>
          <w:trHeight w:val="825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02.06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оформлять результаты поиска, применять средства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A046D" w:rsidRDefault="00551AF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02.07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программное</w:t>
            </w:r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02.08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EA046D">
        <w:trPr>
          <w:trHeight w:val="278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Знания:</w:t>
            </w:r>
          </w:p>
        </w:tc>
      </w:tr>
      <w:tr w:rsidR="00EA046D">
        <w:trPr>
          <w:trHeight w:val="825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02.01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номенклатура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источников, применяемых в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EA046D" w:rsidRDefault="00551AF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EA046D">
        <w:trPr>
          <w:trHeight w:val="277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02.02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EA046D">
        <w:trPr>
          <w:trHeight w:val="830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02.03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42" w:lineRule="auto"/>
              <w:ind w:left="108"/>
              <w:rPr>
                <w:sz w:val="24"/>
              </w:rPr>
            </w:pPr>
            <w:r>
              <w:rPr>
                <w:sz w:val="24"/>
              </w:rPr>
              <w:t>формат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поиска информации, современные средства</w:t>
            </w:r>
          </w:p>
          <w:p w:rsidR="00EA046D" w:rsidRDefault="00551AF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и устройства </w:t>
            </w:r>
            <w:r>
              <w:rPr>
                <w:spacing w:val="-2"/>
                <w:sz w:val="24"/>
              </w:rPr>
              <w:t>информатизации</w:t>
            </w:r>
          </w:p>
        </w:tc>
      </w:tr>
      <w:tr w:rsidR="00EA046D">
        <w:trPr>
          <w:trHeight w:val="1103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02.04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порядок их применения и программное обеспечение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EA046D" w:rsidRDefault="00551AF8">
            <w:pPr>
              <w:pStyle w:val="TableParagraph"/>
              <w:spacing w:line="274" w:lineRule="exact"/>
              <w:ind w:left="108" w:right="20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цифровых </w:t>
            </w:r>
            <w:r>
              <w:rPr>
                <w:spacing w:val="-2"/>
                <w:sz w:val="24"/>
              </w:rPr>
              <w:t>средств</w:t>
            </w:r>
          </w:p>
        </w:tc>
      </w:tr>
      <w:tr w:rsidR="00EA046D">
        <w:trPr>
          <w:trHeight w:val="273"/>
        </w:trPr>
        <w:tc>
          <w:tcPr>
            <w:tcW w:w="913" w:type="dxa"/>
            <w:vMerge w:val="restart"/>
          </w:tcPr>
          <w:p w:rsidR="00EA046D" w:rsidRDefault="00551AF8">
            <w:pPr>
              <w:pStyle w:val="TableParagraph"/>
              <w:spacing w:line="268" w:lineRule="exact"/>
              <w:ind w:left="13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2699" w:type="dxa"/>
            <w:vMerge w:val="restart"/>
          </w:tcPr>
          <w:p w:rsidR="00EA046D" w:rsidRDefault="00551AF8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Планировать</w:t>
            </w:r>
          </w:p>
          <w:p w:rsidR="00EA046D" w:rsidRDefault="00551AF8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z w:val="24"/>
              </w:rPr>
              <w:t xml:space="preserve">и реализовывать </w:t>
            </w:r>
            <w:r>
              <w:rPr>
                <w:spacing w:val="-2"/>
                <w:sz w:val="24"/>
              </w:rPr>
              <w:t>собственное профессиональное</w:t>
            </w:r>
          </w:p>
          <w:p w:rsidR="00EA046D" w:rsidRDefault="00551AF8">
            <w:pPr>
              <w:pStyle w:val="TableParagraph"/>
              <w:spacing w:before="1"/>
              <w:ind w:left="109" w:right="181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развитие, </w:t>
            </w:r>
            <w:r>
              <w:rPr>
                <w:spacing w:val="-2"/>
                <w:sz w:val="24"/>
              </w:rPr>
              <w:t>предпринимательскую деятельность</w:t>
            </w:r>
          </w:p>
          <w:p w:rsidR="00EA046D" w:rsidRDefault="00551AF8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z w:val="24"/>
              </w:rPr>
              <w:t>в профессиональной сфере, использовать 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финансовой </w:t>
            </w:r>
            <w:r>
              <w:rPr>
                <w:spacing w:val="-2"/>
                <w:sz w:val="24"/>
              </w:rPr>
              <w:t>грамотности</w:t>
            </w:r>
          </w:p>
          <w:p w:rsidR="00EA046D" w:rsidRDefault="00551AF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4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</w:tc>
      </w:tr>
      <w:tr w:rsidR="00EA046D">
        <w:trPr>
          <w:trHeight w:val="830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актуальность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нормативно-</w:t>
            </w:r>
            <w:r>
              <w:rPr>
                <w:spacing w:val="-2"/>
                <w:sz w:val="24"/>
              </w:rPr>
              <w:t>правовой</w:t>
            </w:r>
            <w:proofErr w:type="gramEnd"/>
          </w:p>
          <w:p w:rsidR="00EA046D" w:rsidRDefault="00551AF8">
            <w:pPr>
              <w:pStyle w:val="TableParagraph"/>
              <w:spacing w:line="274" w:lineRule="exact"/>
              <w:ind w:left="108" w:right="854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научную</w:t>
            </w:r>
          </w:p>
          <w:p w:rsidR="00EA046D" w:rsidRDefault="00551AF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терминологию</w:t>
            </w:r>
          </w:p>
        </w:tc>
      </w:tr>
      <w:tr w:rsidR="00EA046D">
        <w:trPr>
          <w:trHeight w:val="825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03.03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траектории профессионального развития и</w:t>
            </w:r>
          </w:p>
          <w:p w:rsidR="00EA046D" w:rsidRDefault="00551AF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самообразования</w:t>
            </w:r>
          </w:p>
        </w:tc>
      </w:tr>
      <w:tr w:rsidR="00EA046D">
        <w:trPr>
          <w:trHeight w:val="556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73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03.04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недостатки коммерческой идеи</w:t>
            </w:r>
          </w:p>
        </w:tc>
      </w:tr>
      <w:tr w:rsidR="00EA046D">
        <w:trPr>
          <w:trHeight w:val="273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3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03.05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презентовать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собственного </w:t>
            </w:r>
            <w:r>
              <w:rPr>
                <w:spacing w:val="-4"/>
                <w:sz w:val="24"/>
              </w:rPr>
              <w:t>дела</w:t>
            </w:r>
          </w:p>
        </w:tc>
      </w:tr>
    </w:tbl>
    <w:p w:rsidR="00EA046D" w:rsidRDefault="00EA046D">
      <w:pPr>
        <w:pStyle w:val="TableParagraph"/>
        <w:spacing w:line="253" w:lineRule="exact"/>
        <w:rPr>
          <w:sz w:val="24"/>
        </w:rPr>
        <w:sectPr w:rsidR="00EA046D">
          <w:footerReference w:type="default" r:id="rId11"/>
          <w:pgSz w:w="11910" w:h="16840"/>
          <w:pgMar w:top="1100" w:right="566" w:bottom="280" w:left="1275" w:header="0" w:footer="0" w:gutter="0"/>
          <w:cols w:space="720"/>
        </w:sect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"/>
        <w:gridCol w:w="2699"/>
        <w:gridCol w:w="1153"/>
        <w:gridCol w:w="5095"/>
      </w:tblGrid>
      <w:tr w:rsidR="00EA046D">
        <w:trPr>
          <w:trHeight w:val="551"/>
        </w:trPr>
        <w:tc>
          <w:tcPr>
            <w:tcW w:w="913" w:type="dxa"/>
            <w:vMerge w:val="restart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  <w:vMerge w:val="restart"/>
          </w:tcPr>
          <w:p w:rsidR="00EA046D" w:rsidRDefault="00551AF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ситуациях</w:t>
            </w:r>
            <w:proofErr w:type="gramEnd"/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оформлять</w:t>
            </w:r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бизнес-</w:t>
            </w:r>
            <w:r>
              <w:rPr>
                <w:spacing w:val="-4"/>
                <w:sz w:val="24"/>
              </w:rPr>
              <w:t>план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03.06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рассчитывать размеры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выплат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proofErr w:type="gramStart"/>
            <w:r>
              <w:rPr>
                <w:spacing w:val="-2"/>
                <w:sz w:val="24"/>
              </w:rPr>
              <w:t>процентным</w:t>
            </w:r>
            <w:proofErr w:type="gramEnd"/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ставкам</w:t>
            </w:r>
            <w:r>
              <w:rPr>
                <w:spacing w:val="-2"/>
                <w:sz w:val="24"/>
              </w:rPr>
              <w:t xml:space="preserve"> кредитования</w:t>
            </w:r>
          </w:p>
        </w:tc>
      </w:tr>
      <w:tr w:rsidR="00EA046D">
        <w:trPr>
          <w:trHeight w:val="830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03.07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42" w:lineRule="auto"/>
              <w:ind w:left="108" w:right="854"/>
              <w:rPr>
                <w:sz w:val="24"/>
              </w:rPr>
            </w:pPr>
            <w:r>
              <w:rPr>
                <w:sz w:val="24"/>
              </w:rPr>
              <w:t>определять инвестиционную привлекательность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</w:p>
          <w:p w:rsidR="00EA046D" w:rsidRDefault="00551AF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 рамках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EA046D">
        <w:trPr>
          <w:trHeight w:val="277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03.08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презентовать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4"/>
                <w:sz w:val="24"/>
              </w:rPr>
              <w:t>идею</w:t>
            </w:r>
          </w:p>
        </w:tc>
      </w:tr>
      <w:tr w:rsidR="00EA046D">
        <w:trPr>
          <w:trHeight w:val="273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3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03.09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источники </w:t>
            </w:r>
            <w:r>
              <w:rPr>
                <w:spacing w:val="-2"/>
                <w:sz w:val="24"/>
              </w:rPr>
              <w:t>финансирования</w:t>
            </w:r>
          </w:p>
        </w:tc>
      </w:tr>
      <w:tr w:rsidR="00EA046D">
        <w:trPr>
          <w:trHeight w:val="277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Знания:</w:t>
            </w:r>
          </w:p>
        </w:tc>
      </w:tr>
      <w:tr w:rsidR="00EA046D">
        <w:trPr>
          <w:trHeight w:val="552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актуальной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нормативно-</w:t>
            </w:r>
            <w:r>
              <w:rPr>
                <w:spacing w:val="-2"/>
                <w:sz w:val="24"/>
              </w:rPr>
              <w:t>правовой</w:t>
            </w:r>
          </w:p>
          <w:p w:rsidR="00EA046D" w:rsidRDefault="00551AF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профессиональная</w:t>
            </w:r>
          </w:p>
          <w:p w:rsidR="00EA046D" w:rsidRDefault="00551AF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терминология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03.03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профессионального</w:t>
            </w:r>
            <w:proofErr w:type="gramEnd"/>
          </w:p>
          <w:p w:rsidR="00EA046D" w:rsidRDefault="00551AF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самообразования</w:t>
            </w:r>
          </w:p>
        </w:tc>
      </w:tr>
      <w:tr w:rsidR="00EA046D">
        <w:trPr>
          <w:trHeight w:val="552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03.04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грамотности</w:t>
            </w:r>
          </w:p>
        </w:tc>
      </w:tr>
      <w:tr w:rsidR="00EA046D">
        <w:trPr>
          <w:trHeight w:val="277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03.05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2"/>
                <w:sz w:val="24"/>
              </w:rPr>
              <w:t>планов</w:t>
            </w:r>
          </w:p>
        </w:tc>
      </w:tr>
      <w:tr w:rsidR="00EA046D">
        <w:trPr>
          <w:trHeight w:val="273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3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03.06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выстраивания</w:t>
            </w:r>
            <w:r>
              <w:rPr>
                <w:spacing w:val="-2"/>
                <w:sz w:val="24"/>
              </w:rPr>
              <w:t xml:space="preserve"> презентации</w:t>
            </w:r>
          </w:p>
        </w:tc>
      </w:tr>
      <w:tr w:rsidR="00EA046D">
        <w:trPr>
          <w:trHeight w:val="278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03.07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кредитные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банковские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продукты</w:t>
            </w:r>
          </w:p>
        </w:tc>
      </w:tr>
      <w:tr w:rsidR="00EA046D">
        <w:trPr>
          <w:trHeight w:val="273"/>
        </w:trPr>
        <w:tc>
          <w:tcPr>
            <w:tcW w:w="913" w:type="dxa"/>
            <w:vMerge w:val="restart"/>
          </w:tcPr>
          <w:p w:rsidR="00EA046D" w:rsidRDefault="00551AF8">
            <w:pPr>
              <w:pStyle w:val="TableParagraph"/>
              <w:spacing w:line="268" w:lineRule="exact"/>
              <w:ind w:left="13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2699" w:type="dxa"/>
            <w:vMerge w:val="restart"/>
          </w:tcPr>
          <w:p w:rsidR="00EA046D" w:rsidRDefault="00551AF8">
            <w:pPr>
              <w:pStyle w:val="TableParagraph"/>
              <w:ind w:left="109" w:right="5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Эффективно взаимодействовать </w:t>
            </w:r>
            <w:r>
              <w:rPr>
                <w:sz w:val="24"/>
              </w:rPr>
              <w:t>и работать</w:t>
            </w:r>
          </w:p>
          <w:p w:rsidR="00EA046D" w:rsidRDefault="00551AF8">
            <w:pPr>
              <w:pStyle w:val="TableParagraph"/>
              <w:spacing w:line="242" w:lineRule="auto"/>
              <w:ind w:left="109" w:right="116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коллективе и команде</w:t>
            </w: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04.01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организовывать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коллектива</w:t>
            </w:r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команды</w:t>
            </w:r>
          </w:p>
        </w:tc>
      </w:tr>
      <w:tr w:rsidR="00EA046D">
        <w:trPr>
          <w:trHeight w:val="830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04.02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взаимодействовать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коллегами,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руководством,</w:t>
            </w:r>
          </w:p>
          <w:p w:rsidR="00EA046D" w:rsidRDefault="00551AF8">
            <w:pPr>
              <w:pStyle w:val="TableParagraph"/>
              <w:spacing w:line="274" w:lineRule="exact"/>
              <w:ind w:left="108" w:right="854"/>
              <w:rPr>
                <w:sz w:val="24"/>
              </w:rPr>
            </w:pPr>
            <w:r>
              <w:rPr>
                <w:spacing w:val="-4"/>
                <w:sz w:val="24"/>
              </w:rPr>
              <w:t>клиентами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ходе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EA046D">
        <w:trPr>
          <w:trHeight w:val="278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Знания:</w:t>
            </w:r>
          </w:p>
        </w:tc>
      </w:tr>
      <w:tr w:rsidR="00EA046D">
        <w:trPr>
          <w:trHeight w:val="825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04.01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психологические основы деятельности коллектива,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EA046D" w:rsidRDefault="00551AF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личности</w:t>
            </w:r>
          </w:p>
        </w:tc>
      </w:tr>
      <w:tr w:rsidR="00EA046D">
        <w:trPr>
          <w:trHeight w:val="278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04.02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EA046D">
        <w:trPr>
          <w:trHeight w:val="273"/>
        </w:trPr>
        <w:tc>
          <w:tcPr>
            <w:tcW w:w="913" w:type="dxa"/>
            <w:vMerge w:val="restart"/>
          </w:tcPr>
          <w:p w:rsidR="00EA046D" w:rsidRDefault="00551AF8">
            <w:pPr>
              <w:pStyle w:val="TableParagraph"/>
              <w:spacing w:line="268" w:lineRule="exact"/>
              <w:ind w:left="13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2699" w:type="dxa"/>
            <w:vMerge w:val="restart"/>
          </w:tcPr>
          <w:p w:rsidR="00EA046D" w:rsidRDefault="00551AF8">
            <w:pPr>
              <w:pStyle w:val="TableParagraph"/>
              <w:ind w:left="109" w:right="29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устную и письменную </w:t>
            </w:r>
            <w:r>
              <w:rPr>
                <w:spacing w:val="-2"/>
                <w:sz w:val="24"/>
              </w:rPr>
              <w:t>коммуникацию</w:t>
            </w:r>
          </w:p>
          <w:p w:rsidR="00EA046D" w:rsidRDefault="00551AF8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 Российской Федерации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учетом </w:t>
            </w:r>
            <w:r>
              <w:rPr>
                <w:spacing w:val="-2"/>
                <w:sz w:val="24"/>
              </w:rPr>
              <w:t xml:space="preserve">особенностей </w:t>
            </w:r>
            <w:proofErr w:type="gramStart"/>
            <w:r>
              <w:rPr>
                <w:spacing w:val="-2"/>
                <w:sz w:val="24"/>
              </w:rPr>
              <w:t>социального</w:t>
            </w:r>
            <w:proofErr w:type="gramEnd"/>
          </w:p>
          <w:p w:rsidR="00EA046D" w:rsidRDefault="00551AF8">
            <w:pPr>
              <w:pStyle w:val="TableParagraph"/>
              <w:spacing w:line="237" w:lineRule="auto"/>
              <w:ind w:left="109" w:right="1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культурного </w:t>
            </w: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</w:tc>
      </w:tr>
      <w:tr w:rsidR="00EA046D">
        <w:trPr>
          <w:trHeight w:val="1104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05.01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ind w:left="108" w:right="347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оформлять документы по профессиональной тематике на государственном языке, проявлять</w:t>
            </w:r>
          </w:p>
          <w:p w:rsidR="00EA046D" w:rsidRDefault="00551AF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толерантность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2"/>
                <w:sz w:val="24"/>
              </w:rPr>
              <w:t xml:space="preserve"> коллективе</w:t>
            </w:r>
          </w:p>
        </w:tc>
      </w:tr>
      <w:tr w:rsidR="00EA046D">
        <w:trPr>
          <w:trHeight w:val="277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Знания: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05.01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социального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культурного</w:t>
            </w:r>
          </w:p>
          <w:p w:rsidR="00EA046D" w:rsidRDefault="00551AF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</w:t>
            </w:r>
          </w:p>
        </w:tc>
      </w:tr>
      <w:tr w:rsidR="00EA046D">
        <w:trPr>
          <w:trHeight w:val="552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05.02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2"/>
                <w:sz w:val="24"/>
              </w:rPr>
              <w:t xml:space="preserve"> документов</w:t>
            </w:r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и 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сообщений</w:t>
            </w:r>
          </w:p>
        </w:tc>
      </w:tr>
      <w:tr w:rsidR="00EA046D">
        <w:trPr>
          <w:trHeight w:val="277"/>
        </w:trPr>
        <w:tc>
          <w:tcPr>
            <w:tcW w:w="913" w:type="dxa"/>
            <w:vMerge w:val="restart"/>
          </w:tcPr>
          <w:p w:rsidR="00EA046D" w:rsidRDefault="00551AF8">
            <w:pPr>
              <w:pStyle w:val="TableParagraph"/>
              <w:spacing w:line="268" w:lineRule="exact"/>
              <w:ind w:left="13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2699" w:type="dxa"/>
            <w:vMerge w:val="restart"/>
          </w:tcPr>
          <w:p w:rsidR="00EA046D" w:rsidRDefault="00551AF8">
            <w:pPr>
              <w:pStyle w:val="TableParagraph"/>
              <w:ind w:left="109" w:right="137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гражданск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патриотическую позицию, демонстрировать </w:t>
            </w:r>
            <w:r>
              <w:rPr>
                <w:sz w:val="24"/>
              </w:rPr>
              <w:t xml:space="preserve">осознанное поведение на основе </w:t>
            </w:r>
            <w:r>
              <w:rPr>
                <w:spacing w:val="-2"/>
                <w:sz w:val="24"/>
              </w:rPr>
              <w:t>традиционных общечеловеческих ценностей,</w:t>
            </w:r>
          </w:p>
          <w:p w:rsidR="00EA046D" w:rsidRDefault="00551AF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учетом</w:t>
            </w: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06.01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7" w:lineRule="exact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r>
              <w:rPr>
                <w:i/>
                <w:spacing w:val="-2"/>
                <w:sz w:val="24"/>
              </w:rPr>
              <w:t>профессии</w:t>
            </w:r>
          </w:p>
          <w:p w:rsidR="00EA046D" w:rsidRDefault="00551AF8">
            <w:pPr>
              <w:pStyle w:val="TableParagraph"/>
              <w:spacing w:line="265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(специальности)</w:t>
            </w:r>
          </w:p>
        </w:tc>
      </w:tr>
      <w:tr w:rsidR="00EA046D">
        <w:trPr>
          <w:trHeight w:val="552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06.02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антикоррупционного</w:t>
            </w:r>
            <w:proofErr w:type="gramEnd"/>
          </w:p>
          <w:p w:rsidR="00EA046D" w:rsidRDefault="00551AF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</w:tr>
      <w:tr w:rsidR="00EA046D">
        <w:trPr>
          <w:trHeight w:val="273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Знания: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06.01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гражданско-</w:t>
            </w:r>
            <w:r>
              <w:rPr>
                <w:spacing w:val="-2"/>
                <w:sz w:val="24"/>
              </w:rPr>
              <w:t>патриотической</w:t>
            </w:r>
            <w:proofErr w:type="gramEnd"/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позиции,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ценностей</w:t>
            </w:r>
          </w:p>
        </w:tc>
      </w:tr>
      <w:tr w:rsidR="00EA046D">
        <w:trPr>
          <w:trHeight w:val="556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73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06.02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74" w:lineRule="exact"/>
              <w:ind w:left="108" w:right="203"/>
              <w:rPr>
                <w:i/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по </w:t>
            </w:r>
            <w:r>
              <w:rPr>
                <w:i/>
                <w:sz w:val="24"/>
              </w:rPr>
              <w:t>профессии (специальности)</w:t>
            </w:r>
          </w:p>
        </w:tc>
      </w:tr>
    </w:tbl>
    <w:p w:rsidR="00EA046D" w:rsidRDefault="00EA046D">
      <w:pPr>
        <w:pStyle w:val="TableParagraph"/>
        <w:spacing w:line="274" w:lineRule="exact"/>
        <w:rPr>
          <w:i/>
          <w:sz w:val="24"/>
        </w:rPr>
        <w:sectPr w:rsidR="00EA046D">
          <w:footerReference w:type="default" r:id="rId12"/>
          <w:pgSz w:w="11910" w:h="16840"/>
          <w:pgMar w:top="1100" w:right="566" w:bottom="280" w:left="1275" w:header="0" w:footer="0" w:gutter="0"/>
          <w:cols w:space="720"/>
        </w:sect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"/>
        <w:gridCol w:w="2699"/>
        <w:gridCol w:w="1153"/>
        <w:gridCol w:w="5095"/>
      </w:tblGrid>
      <w:tr w:rsidR="00EA046D">
        <w:trPr>
          <w:trHeight w:val="1934"/>
        </w:trPr>
        <w:tc>
          <w:tcPr>
            <w:tcW w:w="913" w:type="dxa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</w:tcPr>
          <w:p w:rsidR="00EA046D" w:rsidRDefault="00551AF8">
            <w:pPr>
              <w:pStyle w:val="TableParagraph"/>
              <w:ind w:left="109" w:right="5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гармонизации </w:t>
            </w:r>
            <w:proofErr w:type="gramStart"/>
            <w:r>
              <w:rPr>
                <w:spacing w:val="-2"/>
                <w:sz w:val="24"/>
              </w:rPr>
              <w:t>межнациональных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межрелигиозных</w:t>
            </w:r>
          </w:p>
          <w:p w:rsidR="00EA046D" w:rsidRDefault="00551AF8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z w:val="24"/>
              </w:rPr>
              <w:t>отношений,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применять </w:t>
            </w:r>
            <w:r>
              <w:rPr>
                <w:spacing w:val="-2"/>
                <w:sz w:val="24"/>
              </w:rPr>
              <w:t xml:space="preserve">стандарты </w:t>
            </w:r>
            <w:proofErr w:type="gramStart"/>
            <w:r>
              <w:rPr>
                <w:spacing w:val="-2"/>
                <w:sz w:val="24"/>
              </w:rPr>
              <w:t>антикоррупционного</w:t>
            </w:r>
            <w:proofErr w:type="gramEnd"/>
          </w:p>
          <w:p w:rsidR="00EA046D" w:rsidRDefault="00551AF8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06.03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42" w:lineRule="auto"/>
              <w:ind w:left="108" w:right="487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 и последствия его нарушения</w:t>
            </w:r>
          </w:p>
        </w:tc>
      </w:tr>
      <w:tr w:rsidR="00EA046D">
        <w:trPr>
          <w:trHeight w:val="273"/>
        </w:trPr>
        <w:tc>
          <w:tcPr>
            <w:tcW w:w="913" w:type="dxa"/>
            <w:vMerge w:val="restart"/>
          </w:tcPr>
          <w:p w:rsidR="00EA046D" w:rsidRDefault="00551AF8">
            <w:pPr>
              <w:pStyle w:val="TableParagraph"/>
              <w:spacing w:line="268" w:lineRule="exact"/>
              <w:ind w:left="13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2699" w:type="dxa"/>
            <w:vMerge w:val="restart"/>
          </w:tcPr>
          <w:p w:rsidR="00EA046D" w:rsidRDefault="00551AF8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Содействовать сохранению </w:t>
            </w:r>
            <w:r>
              <w:rPr>
                <w:sz w:val="24"/>
              </w:rPr>
              <w:t xml:space="preserve">окружающей среды, </w:t>
            </w:r>
            <w:r>
              <w:rPr>
                <w:spacing w:val="-2"/>
                <w:sz w:val="24"/>
              </w:rPr>
              <w:t xml:space="preserve">ресурсосбережению, </w:t>
            </w:r>
            <w:r>
              <w:rPr>
                <w:sz w:val="24"/>
              </w:rPr>
              <w:t>применять знания</w:t>
            </w:r>
          </w:p>
          <w:p w:rsidR="00EA046D" w:rsidRDefault="00551AF8">
            <w:pPr>
              <w:pStyle w:val="TableParagraph"/>
              <w:ind w:left="109" w:right="145"/>
              <w:rPr>
                <w:sz w:val="24"/>
              </w:rPr>
            </w:pPr>
            <w:r>
              <w:rPr>
                <w:sz w:val="24"/>
              </w:rPr>
              <w:t>об изменении климата, 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 </w:t>
            </w:r>
            <w:r>
              <w:rPr>
                <w:spacing w:val="-2"/>
                <w:sz w:val="24"/>
              </w:rPr>
              <w:t>производства, эффективно действовать</w:t>
            </w:r>
          </w:p>
          <w:p w:rsidR="00EA046D" w:rsidRDefault="00551AF8">
            <w:pPr>
              <w:pStyle w:val="TableParagraph"/>
              <w:spacing w:line="237" w:lineRule="auto"/>
              <w:ind w:left="109" w:right="2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чрезвычайных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3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07.01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</w:tc>
      </w:tr>
      <w:tr w:rsidR="00EA046D">
        <w:trPr>
          <w:trHeight w:val="277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</w:tc>
      </w:tr>
      <w:tr w:rsidR="00EA046D">
        <w:trPr>
          <w:trHeight w:val="1382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9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07.02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42" w:lineRule="auto"/>
              <w:ind w:left="108" w:right="34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 в рамках профессиональной деятельности</w:t>
            </w:r>
          </w:p>
          <w:p w:rsidR="00EA046D" w:rsidRDefault="00551AF8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(специальности)</w:t>
            </w:r>
            <w:proofErr w:type="gramStart"/>
            <w:r>
              <w:rPr>
                <w:i/>
                <w:spacing w:val="-2"/>
                <w:sz w:val="24"/>
              </w:rPr>
              <w:t>,</w:t>
            </w:r>
            <w:r>
              <w:rPr>
                <w:spacing w:val="-2"/>
                <w:sz w:val="24"/>
              </w:rPr>
              <w:t>о</w:t>
            </w:r>
            <w:proofErr w:type="gramEnd"/>
            <w:r>
              <w:rPr>
                <w:spacing w:val="-2"/>
                <w:sz w:val="24"/>
              </w:rPr>
              <w:t>существлять</w:t>
            </w:r>
          </w:p>
          <w:p w:rsidR="00EA046D" w:rsidRDefault="00551AF8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 </w:t>
            </w:r>
            <w:r>
              <w:rPr>
                <w:spacing w:val="-2"/>
                <w:sz w:val="24"/>
              </w:rPr>
              <w:t>производства</w:t>
            </w:r>
          </w:p>
        </w:tc>
      </w:tr>
      <w:tr w:rsidR="00EA046D">
        <w:trPr>
          <w:trHeight w:val="1104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07.03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37" w:lineRule="auto"/>
              <w:ind w:left="108" w:right="854"/>
              <w:rPr>
                <w:sz w:val="24"/>
              </w:rPr>
            </w:pPr>
            <w:r>
              <w:rPr>
                <w:spacing w:val="-2"/>
                <w:sz w:val="24"/>
              </w:rPr>
              <w:t>организовывать профессиональную деятельность</w:t>
            </w:r>
          </w:p>
          <w:p w:rsidR="00EA046D" w:rsidRDefault="00551AF8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климатических условий региона</w:t>
            </w:r>
          </w:p>
        </w:tc>
      </w:tr>
      <w:tr w:rsidR="00EA046D">
        <w:trPr>
          <w:trHeight w:val="273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Знания: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07.01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ведении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EA046D">
        <w:trPr>
          <w:trHeight w:val="552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07.02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задействованные</w:t>
            </w:r>
          </w:p>
          <w:p w:rsidR="00EA046D" w:rsidRDefault="00551AF8">
            <w:pPr>
              <w:pStyle w:val="TableParagraph"/>
              <w:spacing w:before="2"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EA046D">
        <w:trPr>
          <w:trHeight w:val="277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07.03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ресурсосбережения</w:t>
            </w:r>
          </w:p>
        </w:tc>
      </w:tr>
      <w:tr w:rsidR="00EA046D">
        <w:trPr>
          <w:trHeight w:val="273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3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07.04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</w:t>
            </w:r>
          </w:p>
        </w:tc>
      </w:tr>
      <w:tr w:rsidR="00EA046D">
        <w:trPr>
          <w:trHeight w:val="556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73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07.05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изменения климатических условий региона</w:t>
            </w:r>
          </w:p>
        </w:tc>
      </w:tr>
      <w:tr w:rsidR="00EA046D">
        <w:trPr>
          <w:trHeight w:val="273"/>
        </w:trPr>
        <w:tc>
          <w:tcPr>
            <w:tcW w:w="913" w:type="dxa"/>
            <w:vMerge w:val="restart"/>
          </w:tcPr>
          <w:p w:rsidR="00EA046D" w:rsidRDefault="00551AF8">
            <w:pPr>
              <w:pStyle w:val="TableParagraph"/>
              <w:spacing w:line="268" w:lineRule="exact"/>
              <w:ind w:left="13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2699" w:type="dxa"/>
            <w:vMerge w:val="restart"/>
          </w:tcPr>
          <w:p w:rsidR="00EA046D" w:rsidRDefault="00551AF8">
            <w:pPr>
              <w:pStyle w:val="TableParagraph"/>
              <w:ind w:left="109" w:right="22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 физической культуры для сохранения</w:t>
            </w:r>
          </w:p>
          <w:p w:rsidR="00EA046D" w:rsidRDefault="00551AF8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здоровья в процессе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  <w:p w:rsidR="00EA046D" w:rsidRDefault="00551AF8">
            <w:pPr>
              <w:pStyle w:val="TableParagraph"/>
              <w:ind w:left="109" w:right="344"/>
              <w:rPr>
                <w:sz w:val="24"/>
              </w:rPr>
            </w:pPr>
            <w:r>
              <w:rPr>
                <w:sz w:val="24"/>
              </w:rPr>
              <w:t>и поддержания необходимого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уровня </w:t>
            </w:r>
            <w:r>
              <w:rPr>
                <w:spacing w:val="-2"/>
                <w:sz w:val="24"/>
              </w:rPr>
              <w:t>физической подготовленности</w:t>
            </w: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</w:tc>
      </w:tr>
      <w:tr w:rsidR="00EA046D">
        <w:trPr>
          <w:trHeight w:val="1104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08.01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ind w:left="108" w:right="22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физкультурно-оздоровительную деятельность для укрепления здоровья, достижения </w:t>
            </w:r>
            <w:proofErr w:type="gramStart"/>
            <w:r>
              <w:rPr>
                <w:sz w:val="24"/>
              </w:rPr>
              <w:t>жизненных</w:t>
            </w:r>
            <w:proofErr w:type="gramEnd"/>
            <w:r>
              <w:rPr>
                <w:sz w:val="24"/>
              </w:rPr>
              <w:t xml:space="preserve"> и профессиональных</w:t>
            </w:r>
          </w:p>
          <w:p w:rsidR="00EA046D" w:rsidRDefault="00551AF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целей</w:t>
            </w:r>
          </w:p>
        </w:tc>
      </w:tr>
      <w:tr w:rsidR="00EA046D">
        <w:trPr>
          <w:trHeight w:val="830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08.02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приемы</w:t>
            </w:r>
          </w:p>
          <w:p w:rsidR="00EA046D" w:rsidRDefault="00551AF8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двигательных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EA046D">
        <w:trPr>
          <w:trHeight w:val="825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08.03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пользоваться средствами профилактики перенапряжения,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характерными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</w:p>
          <w:p w:rsidR="00EA046D" w:rsidRDefault="00551AF8">
            <w:pPr>
              <w:pStyle w:val="TableParagraph"/>
              <w:spacing w:line="261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(специальности)</w:t>
            </w:r>
          </w:p>
        </w:tc>
      </w:tr>
      <w:tr w:rsidR="00EA046D">
        <w:trPr>
          <w:trHeight w:val="278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Знания:</w:t>
            </w:r>
          </w:p>
        </w:tc>
      </w:tr>
      <w:tr w:rsidR="00EA046D">
        <w:trPr>
          <w:trHeight w:val="825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08.01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общекультурном, профессиональном и социальном развитии</w:t>
            </w:r>
          </w:p>
          <w:p w:rsidR="00EA046D" w:rsidRDefault="00551AF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человека</w:t>
            </w:r>
          </w:p>
        </w:tc>
      </w:tr>
      <w:tr w:rsidR="00EA046D">
        <w:trPr>
          <w:trHeight w:val="277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08.02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</w:t>
            </w:r>
          </w:p>
        </w:tc>
      </w:tr>
      <w:tr w:rsidR="00EA046D">
        <w:trPr>
          <w:trHeight w:val="830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08.03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42" w:lineRule="auto"/>
              <w:ind w:left="108" w:right="659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и зоны риска физического здоровья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A046D" w:rsidRDefault="00551AF8">
            <w:pPr>
              <w:pStyle w:val="TableParagraph"/>
              <w:spacing w:line="261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(специальности)</w:t>
            </w:r>
          </w:p>
        </w:tc>
      </w:tr>
      <w:tr w:rsidR="00EA046D">
        <w:trPr>
          <w:trHeight w:val="273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4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08.04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перенапряжения</w:t>
            </w:r>
          </w:p>
        </w:tc>
      </w:tr>
      <w:tr w:rsidR="00EA046D">
        <w:trPr>
          <w:trHeight w:val="277"/>
        </w:trPr>
        <w:tc>
          <w:tcPr>
            <w:tcW w:w="913" w:type="dxa"/>
            <w:vMerge w:val="restart"/>
          </w:tcPr>
          <w:p w:rsidR="00EA046D" w:rsidRDefault="00551AF8">
            <w:pPr>
              <w:pStyle w:val="TableParagraph"/>
              <w:spacing w:line="268" w:lineRule="exact"/>
              <w:ind w:left="13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2699" w:type="dxa"/>
            <w:vMerge w:val="restart"/>
          </w:tcPr>
          <w:p w:rsidR="00EA046D" w:rsidRDefault="00551AF8">
            <w:pPr>
              <w:pStyle w:val="TableParagraph"/>
              <w:tabs>
                <w:tab w:val="left" w:pos="2480"/>
              </w:tabs>
              <w:ind w:left="109" w:right="9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 информационные технологии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</w:tc>
      </w:tr>
      <w:tr w:rsidR="00EA046D">
        <w:trPr>
          <w:trHeight w:val="825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tabs>
                <w:tab w:val="left" w:pos="747"/>
              </w:tabs>
              <w:spacing w:line="266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Уо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09.</w:t>
            </w:r>
          </w:p>
          <w:p w:rsidR="00EA046D" w:rsidRDefault="00551AF8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применять средства информационных технологий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EA046D" w:rsidRDefault="00551AF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</w:tc>
      </w:tr>
      <w:tr w:rsidR="00EA046D">
        <w:trPr>
          <w:trHeight w:val="278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09.02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программное</w:t>
            </w:r>
          </w:p>
        </w:tc>
      </w:tr>
    </w:tbl>
    <w:p w:rsidR="00EA046D" w:rsidRDefault="00EA046D">
      <w:pPr>
        <w:pStyle w:val="TableParagraph"/>
        <w:spacing w:line="258" w:lineRule="exact"/>
        <w:rPr>
          <w:sz w:val="24"/>
        </w:rPr>
        <w:sectPr w:rsidR="00EA046D">
          <w:footerReference w:type="default" r:id="rId13"/>
          <w:pgSz w:w="11910" w:h="16840"/>
          <w:pgMar w:top="1100" w:right="566" w:bottom="280" w:left="1275" w:header="0" w:footer="0" w:gutter="0"/>
          <w:cols w:space="720"/>
        </w:sect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"/>
        <w:gridCol w:w="2699"/>
        <w:gridCol w:w="1153"/>
        <w:gridCol w:w="5095"/>
      </w:tblGrid>
      <w:tr w:rsidR="00EA046D">
        <w:trPr>
          <w:trHeight w:val="277"/>
        </w:trPr>
        <w:tc>
          <w:tcPr>
            <w:tcW w:w="913" w:type="dxa"/>
            <w:vMerge w:val="restart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2699" w:type="dxa"/>
            <w:vMerge w:val="restart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</w:t>
            </w:r>
          </w:p>
        </w:tc>
      </w:tr>
      <w:tr w:rsidR="00EA046D">
        <w:trPr>
          <w:trHeight w:val="273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Знания: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09.01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устройства</w:t>
            </w:r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информатизации</w:t>
            </w:r>
          </w:p>
        </w:tc>
      </w:tr>
      <w:tr w:rsidR="00EA046D">
        <w:trPr>
          <w:trHeight w:val="830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73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09.02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программное обеспечение в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</w:tr>
      <w:tr w:rsidR="00EA046D">
        <w:trPr>
          <w:trHeight w:val="277"/>
        </w:trPr>
        <w:tc>
          <w:tcPr>
            <w:tcW w:w="913" w:type="dxa"/>
            <w:vMerge w:val="restart"/>
          </w:tcPr>
          <w:p w:rsidR="00EA046D" w:rsidRDefault="00551AF8">
            <w:pPr>
              <w:pStyle w:val="TableParagraph"/>
              <w:spacing w:line="268" w:lineRule="exact"/>
              <w:ind w:left="13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699" w:type="dxa"/>
            <w:vMerge w:val="restart"/>
          </w:tcPr>
          <w:p w:rsidR="00EA046D" w:rsidRDefault="00551AF8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 профессиональной документацией</w:t>
            </w:r>
          </w:p>
          <w:p w:rsidR="00EA046D" w:rsidRDefault="00551AF8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государственном</w:t>
            </w:r>
          </w:p>
          <w:p w:rsidR="00EA046D" w:rsidRDefault="00551AF8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иностранном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</w:tc>
      </w:tr>
      <w:tr w:rsidR="00EA046D">
        <w:trPr>
          <w:trHeight w:val="1104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произнесенных высказываний на известные темы (профессиональные и бытовые), понимать</w:t>
            </w:r>
          </w:p>
          <w:p w:rsidR="00EA046D" w:rsidRDefault="00551AF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общие</w:t>
            </w:r>
          </w:p>
          <w:p w:rsidR="00EA046D" w:rsidRDefault="00551AF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10.03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себе</w:t>
            </w:r>
          </w:p>
          <w:p w:rsidR="00EA046D" w:rsidRDefault="00551AF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своей 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EA046D">
        <w:trPr>
          <w:trHeight w:val="552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48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10.04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свои</w:t>
            </w:r>
          </w:p>
          <w:p w:rsidR="00EA046D" w:rsidRDefault="00551AF8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(текущие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планируемые)</w:t>
            </w:r>
          </w:p>
        </w:tc>
      </w:tr>
      <w:tr w:rsidR="00EA046D">
        <w:trPr>
          <w:trHeight w:val="825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37" w:lineRule="auto"/>
              <w:ind w:left="109" w:right="426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t>Уо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10..05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37" w:lineRule="auto"/>
              <w:ind w:left="108" w:right="854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знакомые или интересующие</w:t>
            </w:r>
          </w:p>
          <w:p w:rsidR="00EA046D" w:rsidRDefault="00551AF8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</w:tr>
      <w:tr w:rsidR="00EA046D">
        <w:trPr>
          <w:trHeight w:val="278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before="1" w:line="257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Знания: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10.01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простых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сложных</w:t>
            </w:r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</w:tr>
      <w:tr w:rsidR="00EA046D">
        <w:trPr>
          <w:trHeight w:val="551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10.02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общеупотребительные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глаголы</w:t>
            </w:r>
          </w:p>
          <w:p w:rsidR="00EA046D" w:rsidRDefault="00551AF8">
            <w:pPr>
              <w:pStyle w:val="TableParagraph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(бытовая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-2"/>
                <w:sz w:val="24"/>
              </w:rPr>
              <w:t xml:space="preserve"> лексика)</w:t>
            </w:r>
          </w:p>
        </w:tc>
      </w:tr>
      <w:tr w:rsidR="00EA046D">
        <w:trPr>
          <w:trHeight w:val="830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10.03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минимум,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относящийся</w:t>
            </w:r>
          </w:p>
          <w:p w:rsidR="00EA046D" w:rsidRDefault="00551AF8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 профессиональной деятельности</w:t>
            </w:r>
          </w:p>
        </w:tc>
      </w:tr>
      <w:tr w:rsidR="00EA046D">
        <w:trPr>
          <w:trHeight w:val="273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53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10.04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произношения</w:t>
            </w:r>
          </w:p>
        </w:tc>
      </w:tr>
      <w:tr w:rsidR="00EA046D">
        <w:trPr>
          <w:trHeight w:val="556"/>
        </w:trPr>
        <w:tc>
          <w:tcPr>
            <w:tcW w:w="913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2699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EA046D" w:rsidRDefault="00551AF8">
            <w:pPr>
              <w:pStyle w:val="TableParagraph"/>
              <w:spacing w:line="268" w:lineRule="exact"/>
              <w:ind w:left="8" w:right="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10.05</w:t>
            </w:r>
          </w:p>
        </w:tc>
        <w:tc>
          <w:tcPr>
            <w:tcW w:w="5095" w:type="dxa"/>
          </w:tcPr>
          <w:p w:rsidR="00EA046D" w:rsidRDefault="00551AF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профессиональной</w:t>
            </w:r>
            <w:proofErr w:type="gramEnd"/>
          </w:p>
          <w:p w:rsidR="00EA046D" w:rsidRDefault="00551AF8">
            <w:pPr>
              <w:pStyle w:val="TableParagraph"/>
              <w:spacing w:before="2" w:line="26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направленности</w:t>
            </w:r>
          </w:p>
        </w:tc>
      </w:tr>
    </w:tbl>
    <w:p w:rsidR="00EA046D" w:rsidRDefault="00EA046D">
      <w:pPr>
        <w:pStyle w:val="a4"/>
      </w:pPr>
    </w:p>
    <w:p w:rsidR="00EA046D" w:rsidRDefault="00EA046D">
      <w:pPr>
        <w:pStyle w:val="a4"/>
        <w:spacing w:before="14"/>
      </w:pPr>
    </w:p>
    <w:p w:rsidR="00EA046D" w:rsidRDefault="00551AF8">
      <w:pPr>
        <w:pStyle w:val="a6"/>
        <w:numPr>
          <w:ilvl w:val="2"/>
          <w:numId w:val="11"/>
        </w:numPr>
        <w:tabs>
          <w:tab w:val="left" w:pos="744"/>
        </w:tabs>
        <w:ind w:left="744" w:hanging="603"/>
        <w:jc w:val="left"/>
        <w:rPr>
          <w:sz w:val="24"/>
        </w:rPr>
      </w:pPr>
      <w:bookmarkStart w:id="5" w:name="1.2.2._Перечень_профессиональных_компете"/>
      <w:bookmarkEnd w:id="5"/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компетенций</w:t>
      </w:r>
    </w:p>
    <w:p w:rsidR="00EA046D" w:rsidRDefault="00EA046D">
      <w:pPr>
        <w:pStyle w:val="a4"/>
        <w:spacing w:before="49" w:after="1"/>
        <w:rPr>
          <w:sz w:val="20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5"/>
        <w:gridCol w:w="8691"/>
      </w:tblGrid>
      <w:tr w:rsidR="00EA046D">
        <w:trPr>
          <w:trHeight w:val="277"/>
        </w:trPr>
        <w:tc>
          <w:tcPr>
            <w:tcW w:w="1205" w:type="dxa"/>
          </w:tcPr>
          <w:p w:rsidR="00EA046D" w:rsidRDefault="00551AF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691" w:type="dxa"/>
          </w:tcPr>
          <w:p w:rsidR="00EA046D" w:rsidRDefault="00551AF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</w:tc>
      </w:tr>
      <w:tr w:rsidR="00EA046D">
        <w:trPr>
          <w:trHeight w:val="830"/>
        </w:trPr>
        <w:tc>
          <w:tcPr>
            <w:tcW w:w="1205" w:type="dxa"/>
          </w:tcPr>
          <w:p w:rsidR="00EA046D" w:rsidRDefault="00551AF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691" w:type="dxa"/>
          </w:tcPr>
          <w:p w:rsidR="00EA046D" w:rsidRDefault="00551AF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полезной</w:t>
            </w:r>
            <w:proofErr w:type="gramEnd"/>
          </w:p>
          <w:p w:rsidR="00EA046D" w:rsidRDefault="00551AF8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нагрузки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беспилотного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судна,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обработки информации, а также систем крепления внешних грузов</w:t>
            </w:r>
          </w:p>
        </w:tc>
      </w:tr>
      <w:tr w:rsidR="00EA046D">
        <w:trPr>
          <w:trHeight w:val="825"/>
        </w:trPr>
        <w:tc>
          <w:tcPr>
            <w:tcW w:w="1205" w:type="dxa"/>
          </w:tcPr>
          <w:p w:rsidR="00EA046D" w:rsidRDefault="00551AF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8691" w:type="dxa"/>
          </w:tcPr>
          <w:p w:rsidR="00EA046D" w:rsidRDefault="00551AF8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Осуществлять входной контроль функциональных узлов, деталей и материалов оборудования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беспилотного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</w:p>
          <w:p w:rsidR="00EA046D" w:rsidRDefault="00551AF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разработанным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технологическим</w:t>
            </w:r>
            <w:r>
              <w:rPr>
                <w:spacing w:val="-2"/>
                <w:sz w:val="24"/>
              </w:rPr>
              <w:t xml:space="preserve"> процессом.</w:t>
            </w:r>
          </w:p>
        </w:tc>
      </w:tr>
      <w:tr w:rsidR="00EA046D">
        <w:trPr>
          <w:trHeight w:val="551"/>
        </w:trPr>
        <w:tc>
          <w:tcPr>
            <w:tcW w:w="1205" w:type="dxa"/>
          </w:tcPr>
          <w:p w:rsidR="00EA046D" w:rsidRDefault="00551AF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8691" w:type="dxa"/>
          </w:tcPr>
          <w:p w:rsidR="00EA046D" w:rsidRDefault="00551AF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бортовых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  <w:p w:rsidR="00EA046D" w:rsidRDefault="00551AF8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полезной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нагрузки, вычислительных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систем.</w:t>
            </w:r>
          </w:p>
        </w:tc>
      </w:tr>
      <w:tr w:rsidR="00EA046D">
        <w:trPr>
          <w:trHeight w:val="1104"/>
        </w:trPr>
        <w:tc>
          <w:tcPr>
            <w:tcW w:w="1205" w:type="dxa"/>
          </w:tcPr>
          <w:p w:rsidR="00EA046D" w:rsidRDefault="00551AF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8691" w:type="dxa"/>
          </w:tcPr>
          <w:p w:rsidR="00EA046D" w:rsidRDefault="00551AF8"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sz w:val="24"/>
              </w:rPr>
              <w:t>Осуществлять техническую эксплуатацию бортовых систем регистрации полетных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видеосъемки, а также иные системы мониторинга земной поверхности и</w:t>
            </w:r>
          </w:p>
          <w:p w:rsidR="00EA046D" w:rsidRDefault="00551AF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воздушного</w:t>
            </w:r>
            <w:r>
              <w:rPr>
                <w:spacing w:val="-2"/>
                <w:sz w:val="24"/>
              </w:rPr>
              <w:t xml:space="preserve"> пространства.</w:t>
            </w:r>
          </w:p>
        </w:tc>
      </w:tr>
      <w:tr w:rsidR="00EA046D">
        <w:trPr>
          <w:trHeight w:val="830"/>
        </w:trPr>
        <w:tc>
          <w:tcPr>
            <w:tcW w:w="1205" w:type="dxa"/>
          </w:tcPr>
          <w:p w:rsidR="00EA046D" w:rsidRDefault="00551AF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8691" w:type="dxa"/>
          </w:tcPr>
          <w:p w:rsidR="00EA046D" w:rsidRDefault="00551AF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наладку,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настройку,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проверку</w:t>
            </w:r>
          </w:p>
          <w:p w:rsidR="00EA046D" w:rsidRDefault="00551AF8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летательных </w:t>
            </w:r>
            <w:r>
              <w:rPr>
                <w:spacing w:val="-2"/>
                <w:sz w:val="24"/>
              </w:rPr>
              <w:t>аппаратах.</w:t>
            </w:r>
          </w:p>
        </w:tc>
      </w:tr>
    </w:tbl>
    <w:p w:rsidR="00EA046D" w:rsidRDefault="00EA046D">
      <w:pPr>
        <w:pStyle w:val="TableParagraph"/>
        <w:spacing w:line="274" w:lineRule="exact"/>
        <w:rPr>
          <w:sz w:val="24"/>
        </w:rPr>
        <w:sectPr w:rsidR="00EA046D">
          <w:footerReference w:type="default" r:id="rId14"/>
          <w:pgSz w:w="11910" w:h="16840"/>
          <w:pgMar w:top="1100" w:right="566" w:bottom="280" w:left="1275" w:header="0" w:footer="0" w:gutter="0"/>
          <w:cols w:space="720"/>
        </w:sect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5"/>
        <w:gridCol w:w="8691"/>
      </w:tblGrid>
      <w:tr w:rsidR="00EA046D">
        <w:trPr>
          <w:trHeight w:val="277"/>
        </w:trPr>
        <w:tc>
          <w:tcPr>
            <w:tcW w:w="1205" w:type="dxa"/>
          </w:tcPr>
          <w:p w:rsidR="00EA046D" w:rsidRDefault="00551AF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ПК </w:t>
            </w:r>
            <w:r>
              <w:rPr>
                <w:spacing w:val="-4"/>
                <w:sz w:val="24"/>
              </w:rPr>
              <w:t>3.5.</w:t>
            </w:r>
          </w:p>
        </w:tc>
        <w:tc>
          <w:tcPr>
            <w:tcW w:w="8691" w:type="dxa"/>
          </w:tcPr>
          <w:p w:rsidR="00EA046D" w:rsidRDefault="00551AF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эксплуатационно-технической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</w:tr>
      <w:tr w:rsidR="00EA046D">
        <w:trPr>
          <w:trHeight w:val="273"/>
        </w:trPr>
        <w:tc>
          <w:tcPr>
            <w:tcW w:w="1205" w:type="dxa"/>
          </w:tcPr>
          <w:p w:rsidR="00EA046D" w:rsidRDefault="00551AF8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691" w:type="dxa"/>
          </w:tcPr>
          <w:p w:rsidR="00EA046D" w:rsidRDefault="00551AF8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</w:tc>
      </w:tr>
    </w:tbl>
    <w:p w:rsidR="00EA046D" w:rsidRDefault="00EA046D">
      <w:pPr>
        <w:pStyle w:val="a4"/>
      </w:pPr>
    </w:p>
    <w:p w:rsidR="00EA046D" w:rsidRDefault="00EA046D">
      <w:pPr>
        <w:pStyle w:val="a4"/>
        <w:spacing w:before="8"/>
      </w:pPr>
    </w:p>
    <w:p w:rsidR="00EA046D" w:rsidRDefault="00551AF8">
      <w:pPr>
        <w:pStyle w:val="a6"/>
        <w:numPr>
          <w:ilvl w:val="2"/>
          <w:numId w:val="11"/>
        </w:numPr>
        <w:tabs>
          <w:tab w:val="left" w:pos="682"/>
        </w:tabs>
        <w:ind w:left="682" w:hanging="541"/>
        <w:jc w:val="left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4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должен:</w:t>
      </w:r>
    </w:p>
    <w:p w:rsidR="00EA046D" w:rsidRDefault="00EA046D">
      <w:pPr>
        <w:pStyle w:val="a4"/>
        <w:spacing w:before="54"/>
        <w:rPr>
          <w:sz w:val="20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1"/>
        <w:gridCol w:w="7942"/>
      </w:tblGrid>
      <w:tr w:rsidR="00EA046D">
        <w:trPr>
          <w:trHeight w:val="9880"/>
        </w:trPr>
        <w:tc>
          <w:tcPr>
            <w:tcW w:w="1671" w:type="dxa"/>
          </w:tcPr>
          <w:p w:rsidR="00EA046D" w:rsidRDefault="00551AF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Иметь практический </w:t>
            </w:r>
            <w:r>
              <w:rPr>
                <w:spacing w:val="-4"/>
                <w:sz w:val="24"/>
              </w:rPr>
              <w:t>опыт</w:t>
            </w:r>
          </w:p>
        </w:tc>
        <w:tc>
          <w:tcPr>
            <w:tcW w:w="7942" w:type="dxa"/>
          </w:tcPr>
          <w:p w:rsidR="00EA046D" w:rsidRDefault="00551AF8">
            <w:pPr>
              <w:pStyle w:val="TableParagraph"/>
              <w:numPr>
                <w:ilvl w:val="0"/>
                <w:numId w:val="12"/>
              </w:numPr>
              <w:tabs>
                <w:tab w:val="left" w:pos="301"/>
              </w:tabs>
              <w:spacing w:before="1" w:line="237" w:lineRule="auto"/>
              <w:ind w:right="320" w:firstLin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входного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материалов оборудования полезной нагрузки беспилотного воздушного судна в соответствии с разработанным технологическим процессом;</w:t>
            </w:r>
          </w:p>
          <w:p w:rsidR="00EA046D" w:rsidRDefault="00551AF8">
            <w:pPr>
              <w:pStyle w:val="TableParagraph"/>
              <w:numPr>
                <w:ilvl w:val="0"/>
                <w:numId w:val="12"/>
              </w:numPr>
              <w:tabs>
                <w:tab w:val="left" w:pos="301"/>
              </w:tabs>
              <w:spacing w:before="4"/>
              <w:ind w:right="368" w:firstLine="0"/>
              <w:rPr>
                <w:sz w:val="24"/>
              </w:rPr>
            </w:pPr>
            <w:r>
              <w:rPr>
                <w:sz w:val="24"/>
              </w:rPr>
              <w:t>по подготовки к эксплуатации бортовых систем и оборудования полезной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 крепления внешнего груза;</w:t>
            </w:r>
          </w:p>
          <w:p w:rsidR="00EA046D" w:rsidRDefault="00551AF8">
            <w:pPr>
              <w:pStyle w:val="TableParagraph"/>
              <w:numPr>
                <w:ilvl w:val="0"/>
                <w:numId w:val="12"/>
              </w:numPr>
              <w:tabs>
                <w:tab w:val="left" w:pos="301"/>
              </w:tabs>
              <w:ind w:right="180" w:firstLin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осуществления доставки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 дистанционно пилотируемого воздушного судна и автоматического управления посредством посадки, спуска и сброса;</w:t>
            </w:r>
          </w:p>
          <w:p w:rsidR="00EA046D" w:rsidRDefault="00551AF8">
            <w:pPr>
              <w:pStyle w:val="TableParagraph"/>
              <w:numPr>
                <w:ilvl w:val="0"/>
                <w:numId w:val="12"/>
              </w:numPr>
              <w:tabs>
                <w:tab w:val="left" w:pos="301"/>
              </w:tabs>
              <w:spacing w:before="4" w:line="237" w:lineRule="auto"/>
              <w:ind w:right="281" w:firstLin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подключению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приборов,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обработки полученных результатов;</w:t>
            </w:r>
          </w:p>
          <w:p w:rsidR="00EA046D" w:rsidRDefault="00551AF8">
            <w:pPr>
              <w:pStyle w:val="TableParagraph"/>
              <w:numPr>
                <w:ilvl w:val="0"/>
                <w:numId w:val="12"/>
              </w:numPr>
              <w:tabs>
                <w:tab w:val="left" w:pos="301"/>
              </w:tabs>
              <w:spacing w:before="4"/>
              <w:ind w:right="344" w:firstLine="0"/>
              <w:rPr>
                <w:sz w:val="24"/>
              </w:rPr>
            </w:pPr>
            <w:r>
              <w:rPr>
                <w:sz w:val="24"/>
              </w:rPr>
              <w:t>в использование бортовых системы регистрации полетных данных, сбора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видеосъемки,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а также иных систем мониторинга земной поверхности и воздушного </w:t>
            </w:r>
            <w:r>
              <w:rPr>
                <w:spacing w:val="-2"/>
                <w:sz w:val="24"/>
              </w:rPr>
              <w:t>пространства;</w:t>
            </w:r>
          </w:p>
          <w:p w:rsidR="00EA046D" w:rsidRDefault="00551AF8">
            <w:pPr>
              <w:pStyle w:val="TableParagraph"/>
              <w:numPr>
                <w:ilvl w:val="0"/>
                <w:numId w:val="12"/>
              </w:numPr>
              <w:tabs>
                <w:tab w:val="left" w:pos="301"/>
              </w:tabs>
              <w:spacing w:line="291" w:lineRule="exact"/>
              <w:ind w:left="301" w:hanging="19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  <w:p w:rsidR="00EA046D" w:rsidRDefault="00551AF8">
            <w:pPr>
              <w:pStyle w:val="TableParagraph"/>
              <w:numPr>
                <w:ilvl w:val="0"/>
                <w:numId w:val="12"/>
              </w:numPr>
              <w:tabs>
                <w:tab w:val="left" w:pos="301"/>
              </w:tabs>
              <w:spacing w:before="4"/>
              <w:ind w:right="308" w:firstLine="0"/>
              <w:rPr>
                <w:sz w:val="24"/>
              </w:rPr>
            </w:pPr>
            <w:r>
              <w:rPr>
                <w:sz w:val="24"/>
              </w:rPr>
              <w:t>по обнаружению и устранению неисправностей бортовых систем регистрации полетных данных, сбора и передачи информации, включая 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видеосъемки,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земной поверхности и воздушного пространства;</w:t>
            </w:r>
          </w:p>
          <w:p w:rsidR="00EA046D" w:rsidRDefault="00551AF8">
            <w:pPr>
              <w:pStyle w:val="TableParagraph"/>
              <w:numPr>
                <w:ilvl w:val="0"/>
                <w:numId w:val="12"/>
              </w:numPr>
              <w:tabs>
                <w:tab w:val="left" w:pos="301"/>
              </w:tabs>
              <w:spacing w:line="242" w:lineRule="auto"/>
              <w:ind w:right="255" w:firstLin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наладки,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настройки,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 в лабораторных условиях и на беспилотном воздушном судне;</w:t>
            </w:r>
          </w:p>
          <w:p w:rsidR="00EA046D" w:rsidRDefault="00551AF8">
            <w:pPr>
              <w:pStyle w:val="TableParagraph"/>
              <w:numPr>
                <w:ilvl w:val="0"/>
                <w:numId w:val="12"/>
              </w:numPr>
              <w:tabs>
                <w:tab w:val="left" w:pos="301"/>
              </w:tabs>
              <w:ind w:right="210" w:firstLine="0"/>
              <w:rPr>
                <w:sz w:val="24"/>
              </w:rPr>
            </w:pPr>
            <w:r>
              <w:rPr>
                <w:sz w:val="24"/>
              </w:rPr>
              <w:t>по наладки, настройки, регулировки бортовых систем регистрации полетных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фото- и видеосъемки, а также иных систем мониторинга земной поверхности и воздушного пространства;</w:t>
            </w:r>
          </w:p>
          <w:p w:rsidR="00EA046D" w:rsidRDefault="00551AF8">
            <w:pPr>
              <w:pStyle w:val="TableParagraph"/>
              <w:numPr>
                <w:ilvl w:val="0"/>
                <w:numId w:val="12"/>
              </w:numPr>
              <w:tabs>
                <w:tab w:val="left" w:pos="301"/>
              </w:tabs>
              <w:ind w:right="464" w:firstLin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бортовых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передачи информации, включая системы фото-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видеосъемки, а также иных систем мониторинга земной поверхности и воздушного пространства в лабораторных условиях и на беспилотном воздушном </w:t>
            </w:r>
            <w:r>
              <w:rPr>
                <w:spacing w:val="-2"/>
                <w:sz w:val="24"/>
              </w:rPr>
              <w:t>судне;</w:t>
            </w:r>
          </w:p>
          <w:p w:rsidR="00EA046D" w:rsidRDefault="00551AF8">
            <w:pPr>
              <w:pStyle w:val="TableParagraph"/>
              <w:numPr>
                <w:ilvl w:val="0"/>
                <w:numId w:val="12"/>
              </w:numPr>
              <w:tabs>
                <w:tab w:val="left" w:pos="301"/>
              </w:tabs>
              <w:spacing w:line="237" w:lineRule="auto"/>
              <w:ind w:right="229" w:firstLin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эксплуатационно-техническую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разработки инструкций и другой технической документации;</w:t>
            </w:r>
          </w:p>
          <w:p w:rsidR="00EA046D" w:rsidRDefault="00551AF8">
            <w:pPr>
              <w:pStyle w:val="TableParagraph"/>
              <w:numPr>
                <w:ilvl w:val="0"/>
                <w:numId w:val="12"/>
              </w:numPr>
              <w:tabs>
                <w:tab w:val="left" w:pos="301"/>
              </w:tabs>
              <w:spacing w:line="279" w:lineRule="exact"/>
              <w:ind w:left="301" w:hanging="19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</w:tr>
      <w:tr w:rsidR="00EA046D">
        <w:trPr>
          <w:trHeight w:val="3110"/>
        </w:trPr>
        <w:tc>
          <w:tcPr>
            <w:tcW w:w="1671" w:type="dxa"/>
          </w:tcPr>
          <w:p w:rsidR="00EA046D" w:rsidRDefault="00551AF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уметь</w:t>
            </w:r>
          </w:p>
        </w:tc>
        <w:tc>
          <w:tcPr>
            <w:tcW w:w="7942" w:type="dxa"/>
          </w:tcPr>
          <w:p w:rsidR="00EA046D" w:rsidRDefault="00551AF8">
            <w:pPr>
              <w:pStyle w:val="TableParagraph"/>
              <w:numPr>
                <w:ilvl w:val="0"/>
                <w:numId w:val="13"/>
              </w:numPr>
              <w:tabs>
                <w:tab w:val="left" w:pos="301"/>
              </w:tabs>
              <w:ind w:right="434" w:firstLine="0"/>
              <w:rPr>
                <w:sz w:val="24"/>
              </w:rPr>
            </w:pPr>
            <w:r>
              <w:rPr>
                <w:sz w:val="24"/>
              </w:rPr>
              <w:t>проводить входной контроль функциональных узлов, деталей и материалов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беспилотного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воздушного судна в соответствии с разработанным технологическим процессом;</w:t>
            </w:r>
          </w:p>
          <w:p w:rsidR="00EA046D" w:rsidRDefault="00551AF8">
            <w:pPr>
              <w:pStyle w:val="TableParagraph"/>
              <w:numPr>
                <w:ilvl w:val="0"/>
                <w:numId w:val="13"/>
              </w:numPr>
              <w:tabs>
                <w:tab w:val="left" w:pos="301"/>
              </w:tabs>
              <w:ind w:right="760" w:firstLine="0"/>
              <w:rPr>
                <w:sz w:val="24"/>
              </w:rPr>
            </w:pPr>
            <w:r>
              <w:rPr>
                <w:sz w:val="24"/>
              </w:rPr>
              <w:t>подготавливать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бортовые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оборудование полезной нагрузки, вычислительные устройства и системы, а также системы крепления внешнего груза;</w:t>
            </w:r>
          </w:p>
          <w:p w:rsidR="00EA046D" w:rsidRDefault="00551AF8">
            <w:pPr>
              <w:pStyle w:val="TableParagraph"/>
              <w:numPr>
                <w:ilvl w:val="0"/>
                <w:numId w:val="13"/>
              </w:numPr>
              <w:tabs>
                <w:tab w:val="left" w:pos="301"/>
              </w:tabs>
              <w:ind w:right="196" w:firstLine="0"/>
              <w:rPr>
                <w:sz w:val="24"/>
              </w:rPr>
            </w:pPr>
            <w:r>
              <w:rPr>
                <w:sz w:val="24"/>
              </w:rPr>
              <w:t>использовать системы крепления внешнего груза для осуществления доставки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 дистанционно пилотируемого воздушного судна и автоматического управления посредством посадки, спуска и сброса;</w:t>
            </w:r>
          </w:p>
          <w:p w:rsidR="00EA046D" w:rsidRDefault="00551AF8">
            <w:pPr>
              <w:pStyle w:val="TableParagraph"/>
              <w:numPr>
                <w:ilvl w:val="0"/>
                <w:numId w:val="13"/>
              </w:numPr>
              <w:tabs>
                <w:tab w:val="left" w:pos="301"/>
              </w:tabs>
              <w:spacing w:line="280" w:lineRule="exact"/>
              <w:ind w:left="301" w:hanging="191"/>
              <w:rPr>
                <w:sz w:val="24"/>
              </w:rPr>
            </w:pPr>
            <w:r>
              <w:rPr>
                <w:sz w:val="24"/>
              </w:rPr>
              <w:t>подключать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EA046D" w:rsidRDefault="00EA046D">
      <w:pPr>
        <w:pStyle w:val="TableParagraph"/>
        <w:spacing w:line="280" w:lineRule="exact"/>
        <w:rPr>
          <w:sz w:val="24"/>
        </w:rPr>
        <w:sectPr w:rsidR="00EA046D">
          <w:footerReference w:type="default" r:id="rId15"/>
          <w:pgSz w:w="11910" w:h="16840"/>
          <w:pgMar w:top="1100" w:right="566" w:bottom="280" w:left="1275" w:header="0" w:footer="0" w:gutter="0"/>
          <w:cols w:space="720"/>
        </w:sect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1"/>
        <w:gridCol w:w="7942"/>
      </w:tblGrid>
      <w:tr w:rsidR="00EA046D">
        <w:trPr>
          <w:trHeight w:val="6769"/>
        </w:trPr>
        <w:tc>
          <w:tcPr>
            <w:tcW w:w="1671" w:type="dxa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7942" w:type="dxa"/>
          </w:tcPr>
          <w:p w:rsidR="00EA046D" w:rsidRDefault="00551AF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обрабатывать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результаты;</w:t>
            </w:r>
          </w:p>
          <w:p w:rsidR="00EA046D" w:rsidRDefault="00551AF8">
            <w:pPr>
              <w:pStyle w:val="TableParagraph"/>
              <w:numPr>
                <w:ilvl w:val="0"/>
                <w:numId w:val="14"/>
              </w:numPr>
              <w:tabs>
                <w:tab w:val="left" w:pos="301"/>
              </w:tabs>
              <w:spacing w:before="4"/>
              <w:ind w:right="209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бортовые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сбора и передачи информации, включая системы фото- и видеосъемки, а также иных систем мониторинга земной поверхности и воздушного </w:t>
            </w:r>
            <w:r>
              <w:rPr>
                <w:spacing w:val="-2"/>
                <w:sz w:val="24"/>
              </w:rPr>
              <w:t>пространства;</w:t>
            </w:r>
          </w:p>
          <w:p w:rsidR="00EA046D" w:rsidRDefault="00551AF8">
            <w:pPr>
              <w:pStyle w:val="TableParagraph"/>
              <w:numPr>
                <w:ilvl w:val="0"/>
                <w:numId w:val="14"/>
              </w:numPr>
              <w:tabs>
                <w:tab w:val="left" w:pos="301"/>
              </w:tabs>
              <w:spacing w:before="2" w:line="293" w:lineRule="exact"/>
              <w:ind w:left="301" w:hanging="191"/>
              <w:rPr>
                <w:sz w:val="24"/>
              </w:rPr>
            </w:pPr>
            <w:r>
              <w:rPr>
                <w:sz w:val="24"/>
              </w:rPr>
              <w:t>обрабатывать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полетную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информацию;</w:t>
            </w:r>
          </w:p>
          <w:p w:rsidR="00EA046D" w:rsidRDefault="00551AF8">
            <w:pPr>
              <w:pStyle w:val="TableParagraph"/>
              <w:numPr>
                <w:ilvl w:val="0"/>
                <w:numId w:val="14"/>
              </w:numPr>
              <w:tabs>
                <w:tab w:val="left" w:pos="301"/>
              </w:tabs>
              <w:ind w:right="195" w:firstLine="0"/>
              <w:rPr>
                <w:sz w:val="24"/>
              </w:rPr>
            </w:pPr>
            <w:r>
              <w:rPr>
                <w:sz w:val="24"/>
              </w:rPr>
              <w:t>обнаруживать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бортовых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регистрации полетных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данных, сбора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фото- и видеосъемки, а также иных систем мониторинга земной поверхности и воздушного пространства;</w:t>
            </w:r>
          </w:p>
          <w:p w:rsidR="00EA046D" w:rsidRDefault="00551AF8">
            <w:pPr>
              <w:pStyle w:val="TableParagraph"/>
              <w:numPr>
                <w:ilvl w:val="0"/>
                <w:numId w:val="14"/>
              </w:numPr>
              <w:tabs>
                <w:tab w:val="left" w:pos="301"/>
              </w:tabs>
              <w:spacing w:before="3" w:line="237" w:lineRule="auto"/>
              <w:ind w:right="474" w:firstLine="0"/>
              <w:rPr>
                <w:sz w:val="24"/>
              </w:rPr>
            </w:pPr>
            <w:r>
              <w:rPr>
                <w:sz w:val="24"/>
              </w:rPr>
              <w:t>налаживать, настраивать, регулировать и проверять оборудование и системы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беспилотном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воздушном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судне;</w:t>
            </w:r>
          </w:p>
          <w:p w:rsidR="00EA046D" w:rsidRDefault="00551AF8">
            <w:pPr>
              <w:pStyle w:val="TableParagraph"/>
              <w:numPr>
                <w:ilvl w:val="0"/>
                <w:numId w:val="14"/>
              </w:numPr>
              <w:tabs>
                <w:tab w:val="left" w:pos="301"/>
              </w:tabs>
              <w:ind w:right="210" w:firstLine="0"/>
              <w:rPr>
                <w:sz w:val="24"/>
              </w:rPr>
            </w:pPr>
            <w:r>
              <w:rPr>
                <w:sz w:val="24"/>
              </w:rPr>
              <w:t>налаживать, настраивать, регулировать бортовые системы регистрации полетных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фото- и видеосъемки, а также иных систем мониторинга земной поверхности и воздушного пространства;</w:t>
            </w:r>
          </w:p>
          <w:p w:rsidR="00EA046D" w:rsidRDefault="00551AF8">
            <w:pPr>
              <w:pStyle w:val="TableParagraph"/>
              <w:numPr>
                <w:ilvl w:val="0"/>
                <w:numId w:val="14"/>
              </w:numPr>
              <w:tabs>
                <w:tab w:val="left" w:pos="301"/>
              </w:tabs>
              <w:spacing w:before="2"/>
              <w:ind w:right="508" w:firstLine="0"/>
              <w:rPr>
                <w:sz w:val="24"/>
              </w:rPr>
            </w:pPr>
            <w:r>
              <w:rPr>
                <w:sz w:val="24"/>
              </w:rPr>
              <w:t>проверять бортовые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регистрации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данных, сбора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видеосъемки,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также иных систем мониторинга земной поверхности и воздушного пространства в лабораторных условиях и на беспилотном воздушном </w:t>
            </w:r>
            <w:r>
              <w:rPr>
                <w:spacing w:val="-2"/>
                <w:sz w:val="24"/>
              </w:rPr>
              <w:t>судне;</w:t>
            </w:r>
          </w:p>
          <w:p w:rsidR="00EA046D" w:rsidRDefault="00551AF8">
            <w:pPr>
              <w:pStyle w:val="TableParagraph"/>
              <w:numPr>
                <w:ilvl w:val="0"/>
                <w:numId w:val="14"/>
              </w:numPr>
              <w:tabs>
                <w:tab w:val="left" w:pos="301"/>
              </w:tabs>
              <w:spacing w:line="242" w:lineRule="auto"/>
              <w:ind w:right="528" w:firstLine="0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эксплуатационно-техническую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разрабатывать инструкции и другую техническую документацию;</w:t>
            </w:r>
          </w:p>
          <w:p w:rsidR="00EA046D" w:rsidRDefault="00551AF8">
            <w:pPr>
              <w:pStyle w:val="TableParagraph"/>
              <w:numPr>
                <w:ilvl w:val="0"/>
                <w:numId w:val="14"/>
              </w:numPr>
              <w:tabs>
                <w:tab w:val="left" w:pos="301"/>
              </w:tabs>
              <w:spacing w:line="275" w:lineRule="exact"/>
              <w:ind w:left="301" w:hanging="191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</w:tr>
      <w:tr w:rsidR="00EA046D">
        <w:trPr>
          <w:trHeight w:val="7633"/>
        </w:trPr>
        <w:tc>
          <w:tcPr>
            <w:tcW w:w="1671" w:type="dxa"/>
          </w:tcPr>
          <w:p w:rsidR="00EA046D" w:rsidRDefault="00551AF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знать</w:t>
            </w:r>
          </w:p>
        </w:tc>
        <w:tc>
          <w:tcPr>
            <w:tcW w:w="7942" w:type="dxa"/>
          </w:tcPr>
          <w:p w:rsidR="00EA046D" w:rsidRDefault="00551AF8">
            <w:pPr>
              <w:pStyle w:val="TableParagraph"/>
              <w:numPr>
                <w:ilvl w:val="0"/>
                <w:numId w:val="15"/>
              </w:numPr>
              <w:tabs>
                <w:tab w:val="left" w:pos="301"/>
              </w:tabs>
              <w:ind w:right="195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бортовых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полезной нагрузки, вычислительных устройств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систем,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 также 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крепления внешнего груза;</w:t>
            </w:r>
          </w:p>
          <w:p w:rsidR="00EA046D" w:rsidRDefault="00551AF8">
            <w:pPr>
              <w:pStyle w:val="TableParagraph"/>
              <w:numPr>
                <w:ilvl w:val="0"/>
                <w:numId w:val="15"/>
              </w:numPr>
              <w:tabs>
                <w:tab w:val="left" w:pos="301"/>
              </w:tabs>
              <w:spacing w:line="237" w:lineRule="auto"/>
              <w:ind w:right="176" w:firstLine="0"/>
              <w:jc w:val="bot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входного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деталей и 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 полезной нагрузки беспилотного воздушного судна в соответствии с разработанным технологическим процессом;</w:t>
            </w:r>
          </w:p>
          <w:p w:rsidR="00EA046D" w:rsidRDefault="00551AF8">
            <w:pPr>
              <w:pStyle w:val="TableParagraph"/>
              <w:numPr>
                <w:ilvl w:val="0"/>
                <w:numId w:val="15"/>
              </w:numPr>
              <w:tabs>
                <w:tab w:val="left" w:pos="301"/>
              </w:tabs>
              <w:spacing w:before="5"/>
              <w:ind w:right="368" w:firstLine="0"/>
              <w:rPr>
                <w:sz w:val="24"/>
              </w:rPr>
            </w:pPr>
            <w:r>
              <w:rPr>
                <w:sz w:val="24"/>
              </w:rPr>
              <w:t>порог подготовки к эксплуатации бортовых систем и оборудования полезной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 крепления внешнего груза;</w:t>
            </w:r>
          </w:p>
          <w:p w:rsidR="00EA046D" w:rsidRDefault="00551AF8">
            <w:pPr>
              <w:pStyle w:val="TableParagraph"/>
              <w:numPr>
                <w:ilvl w:val="0"/>
                <w:numId w:val="15"/>
              </w:numPr>
              <w:tabs>
                <w:tab w:val="left" w:pos="301"/>
              </w:tabs>
              <w:ind w:right="353" w:firstLine="0"/>
              <w:rPr>
                <w:sz w:val="24"/>
              </w:rPr>
            </w:pPr>
            <w:r>
              <w:rPr>
                <w:sz w:val="24"/>
              </w:rPr>
              <w:t>правила технической эксплуатации, регламентов и технологий обслуживания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беспилотного воздушного судна;</w:t>
            </w:r>
          </w:p>
          <w:p w:rsidR="00EA046D" w:rsidRDefault="00551AF8">
            <w:pPr>
              <w:pStyle w:val="TableParagraph"/>
              <w:numPr>
                <w:ilvl w:val="0"/>
                <w:numId w:val="15"/>
              </w:numPr>
              <w:tabs>
                <w:tab w:val="left" w:pos="301"/>
              </w:tabs>
              <w:ind w:right="292" w:firstLine="0"/>
              <w:rPr>
                <w:sz w:val="24"/>
              </w:rPr>
            </w:pPr>
            <w:r>
              <w:rPr>
                <w:sz w:val="24"/>
              </w:rPr>
              <w:t>порядок использования систем крепления внешнего груза для осуществления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использованием дистанционно пилотируемого воздушного судна и автоматического управления посредством посадки, спуска и сброса;</w:t>
            </w:r>
          </w:p>
          <w:p w:rsidR="00EA046D" w:rsidRDefault="00551AF8">
            <w:pPr>
              <w:pStyle w:val="TableParagraph"/>
              <w:numPr>
                <w:ilvl w:val="0"/>
                <w:numId w:val="15"/>
              </w:numPr>
              <w:tabs>
                <w:tab w:val="left" w:pos="301"/>
              </w:tabs>
              <w:spacing w:before="2" w:line="237" w:lineRule="auto"/>
              <w:ind w:right="432" w:firstLine="0"/>
              <w:rPr>
                <w:sz w:val="24"/>
              </w:rPr>
            </w:pPr>
            <w:r>
              <w:rPr>
                <w:sz w:val="24"/>
              </w:rPr>
              <w:t>состав, функции и возможности использования информационных и телекоммуникационных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сбора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  <w:p w:rsidR="00EA046D" w:rsidRDefault="00551AF8">
            <w:pPr>
              <w:pStyle w:val="TableParagraph"/>
              <w:numPr>
                <w:ilvl w:val="0"/>
                <w:numId w:val="15"/>
              </w:numPr>
              <w:tabs>
                <w:tab w:val="left" w:pos="301"/>
              </w:tabs>
              <w:spacing w:before="5"/>
              <w:ind w:right="145" w:firstLine="0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бортовых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полетных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данных, сбора и передачи информации, включая системы фото- и видеосъемки, а также иные системы мониторинга земной поверхности и воздушного </w:t>
            </w:r>
            <w:r>
              <w:rPr>
                <w:spacing w:val="-2"/>
                <w:sz w:val="24"/>
              </w:rPr>
              <w:t>пространства;</w:t>
            </w:r>
          </w:p>
          <w:p w:rsidR="00EA046D" w:rsidRDefault="00551AF8">
            <w:pPr>
              <w:pStyle w:val="TableParagraph"/>
              <w:numPr>
                <w:ilvl w:val="0"/>
                <w:numId w:val="15"/>
              </w:numPr>
              <w:tabs>
                <w:tab w:val="left" w:pos="301"/>
              </w:tabs>
              <w:spacing w:before="1" w:line="293" w:lineRule="exact"/>
              <w:ind w:left="301" w:hanging="191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полетной</w:t>
            </w:r>
            <w:r>
              <w:rPr>
                <w:spacing w:val="-2"/>
                <w:sz w:val="24"/>
              </w:rPr>
              <w:t xml:space="preserve"> информации;</w:t>
            </w:r>
          </w:p>
          <w:p w:rsidR="00EA046D" w:rsidRDefault="00551AF8">
            <w:pPr>
              <w:pStyle w:val="TableParagraph"/>
              <w:numPr>
                <w:ilvl w:val="0"/>
                <w:numId w:val="15"/>
              </w:numPr>
              <w:tabs>
                <w:tab w:val="left" w:pos="301"/>
              </w:tabs>
              <w:spacing w:before="2" w:line="237" w:lineRule="auto"/>
              <w:ind w:right="378" w:firstLine="0"/>
              <w:rPr>
                <w:sz w:val="24"/>
              </w:rPr>
            </w:pPr>
            <w:r>
              <w:rPr>
                <w:sz w:val="24"/>
              </w:rPr>
              <w:t>возможных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обнаружения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устранения;</w:t>
            </w:r>
          </w:p>
          <w:p w:rsidR="00EA046D" w:rsidRDefault="00551AF8">
            <w:pPr>
              <w:pStyle w:val="TableParagraph"/>
              <w:numPr>
                <w:ilvl w:val="0"/>
                <w:numId w:val="15"/>
              </w:numPr>
              <w:tabs>
                <w:tab w:val="left" w:pos="301"/>
              </w:tabs>
              <w:spacing w:before="9" w:line="274" w:lineRule="exact"/>
              <w:ind w:right="430" w:firstLine="0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наладки,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настройки,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систем в лабораторных условиях и на беспилотном воздушном судне;</w:t>
            </w:r>
          </w:p>
        </w:tc>
      </w:tr>
    </w:tbl>
    <w:p w:rsidR="00EA046D" w:rsidRDefault="00EA046D">
      <w:pPr>
        <w:pStyle w:val="TableParagraph"/>
        <w:spacing w:line="274" w:lineRule="exact"/>
        <w:rPr>
          <w:sz w:val="24"/>
        </w:rPr>
        <w:sectPr w:rsidR="00EA046D">
          <w:footerReference w:type="default" r:id="rId16"/>
          <w:pgSz w:w="11910" w:h="16840"/>
          <w:pgMar w:top="1100" w:right="566" w:bottom="280" w:left="1275" w:header="0" w:footer="0" w:gutter="0"/>
          <w:cols w:space="720"/>
        </w:sect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1"/>
        <w:gridCol w:w="7942"/>
      </w:tblGrid>
      <w:tr w:rsidR="00EA046D">
        <w:trPr>
          <w:trHeight w:val="5060"/>
        </w:trPr>
        <w:tc>
          <w:tcPr>
            <w:tcW w:w="1671" w:type="dxa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7942" w:type="dxa"/>
          </w:tcPr>
          <w:p w:rsidR="00EA046D" w:rsidRDefault="00551AF8">
            <w:pPr>
              <w:pStyle w:val="TableParagraph"/>
              <w:numPr>
                <w:ilvl w:val="0"/>
                <w:numId w:val="16"/>
              </w:numPr>
              <w:tabs>
                <w:tab w:val="left" w:pos="301"/>
              </w:tabs>
              <w:ind w:right="169" w:firstLine="0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наладки,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настройки,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регулировки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бортовых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регистрации полетных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данных, сбора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передачи информации,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включая 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фото- и видеосъемки, а также иных систем мониторинга земной поверхности и воздушного пространства;</w:t>
            </w:r>
          </w:p>
          <w:p w:rsidR="00EA046D" w:rsidRDefault="00551AF8">
            <w:pPr>
              <w:pStyle w:val="TableParagraph"/>
              <w:numPr>
                <w:ilvl w:val="0"/>
                <w:numId w:val="16"/>
              </w:numPr>
              <w:tabs>
                <w:tab w:val="left" w:pos="301"/>
              </w:tabs>
              <w:ind w:right="344" w:firstLine="0"/>
              <w:rPr>
                <w:sz w:val="24"/>
              </w:rPr>
            </w:pPr>
            <w:r>
              <w:rPr>
                <w:sz w:val="24"/>
              </w:rPr>
              <w:t>порядок проверки бортовых систем регистрации полетных данных, сбора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видеосъемки,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а также иных систем мониторинга земной поверхности и воздушного пространства в лабораторных условиях и на беспилотном воздушном </w:t>
            </w:r>
            <w:r>
              <w:rPr>
                <w:spacing w:val="-2"/>
                <w:sz w:val="24"/>
              </w:rPr>
              <w:t>судне;</w:t>
            </w:r>
          </w:p>
          <w:p w:rsidR="00EA046D" w:rsidRDefault="00551AF8">
            <w:pPr>
              <w:pStyle w:val="TableParagraph"/>
              <w:numPr>
                <w:ilvl w:val="0"/>
                <w:numId w:val="16"/>
              </w:numPr>
              <w:tabs>
                <w:tab w:val="left" w:pos="301"/>
              </w:tabs>
              <w:spacing w:line="242" w:lineRule="auto"/>
              <w:ind w:right="976" w:firstLine="0"/>
              <w:rPr>
                <w:sz w:val="24"/>
              </w:rPr>
            </w:pPr>
            <w:r>
              <w:rPr>
                <w:sz w:val="24"/>
              </w:rPr>
              <w:t>порядка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эксплуатационно-технической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разработки инструкций и другой технической документации;</w:t>
            </w:r>
          </w:p>
          <w:p w:rsidR="00EA046D" w:rsidRDefault="00551AF8">
            <w:pPr>
              <w:pStyle w:val="TableParagraph"/>
              <w:numPr>
                <w:ilvl w:val="0"/>
                <w:numId w:val="16"/>
              </w:numPr>
              <w:tabs>
                <w:tab w:val="left" w:pos="301"/>
              </w:tabs>
              <w:ind w:right="340" w:firstLine="0"/>
              <w:rPr>
                <w:sz w:val="24"/>
              </w:rPr>
            </w:pPr>
            <w:r>
              <w:rPr>
                <w:sz w:val="24"/>
              </w:rPr>
              <w:t>нормативно-техническую документацию по эксплуатации бортовых 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систем;</w:t>
            </w:r>
          </w:p>
          <w:p w:rsidR="00EA046D" w:rsidRDefault="00551AF8">
            <w:pPr>
              <w:pStyle w:val="TableParagraph"/>
              <w:numPr>
                <w:ilvl w:val="0"/>
                <w:numId w:val="16"/>
              </w:numPr>
              <w:tabs>
                <w:tab w:val="left" w:pos="301"/>
              </w:tabs>
              <w:ind w:right="171" w:firstLine="0"/>
              <w:rPr>
                <w:sz w:val="24"/>
              </w:rPr>
            </w:pPr>
            <w:r>
              <w:rPr>
                <w:sz w:val="24"/>
              </w:rPr>
              <w:t>нормативно-техническую документацию по эксплуатации бортовых систем регистрации полетных данных, сбора и передачи информации, включая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видеосъемки,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</w:p>
          <w:p w:rsidR="00EA046D" w:rsidRDefault="00551AF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земной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пространства.</w:t>
            </w:r>
          </w:p>
        </w:tc>
      </w:tr>
    </w:tbl>
    <w:p w:rsidR="00EA046D" w:rsidRDefault="00EA046D">
      <w:pPr>
        <w:pStyle w:val="a4"/>
      </w:pPr>
    </w:p>
    <w:p w:rsidR="00EA046D" w:rsidRDefault="00EA046D">
      <w:pPr>
        <w:pStyle w:val="a4"/>
        <w:spacing w:before="11"/>
      </w:pPr>
    </w:p>
    <w:p w:rsidR="00EA046D" w:rsidRDefault="00551AF8">
      <w:pPr>
        <w:pStyle w:val="2"/>
        <w:numPr>
          <w:ilvl w:val="1"/>
          <w:numId w:val="11"/>
        </w:numPr>
        <w:tabs>
          <w:tab w:val="left" w:pos="1274"/>
        </w:tabs>
        <w:ind w:left="1274" w:hanging="422"/>
        <w:jc w:val="left"/>
      </w:pPr>
      <w:r>
        <w:t>Количество</w:t>
      </w:r>
      <w:r>
        <w:rPr>
          <w:spacing w:val="-3"/>
        </w:rPr>
        <w:t xml:space="preserve"> </w:t>
      </w:r>
      <w:r>
        <w:t>часов, отводимое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2"/>
        </w:rPr>
        <w:t xml:space="preserve"> модуля</w:t>
      </w:r>
    </w:p>
    <w:p w:rsidR="00EA046D" w:rsidRDefault="00551AF8">
      <w:pPr>
        <w:pStyle w:val="a4"/>
        <w:spacing w:before="272"/>
        <w:ind w:left="141"/>
      </w:pPr>
      <w:r>
        <w:t>Всего</w:t>
      </w:r>
      <w:r>
        <w:rPr>
          <w:spacing w:val="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rPr>
          <w:spacing w:val="-4"/>
          <w:u w:val="single"/>
        </w:rPr>
        <w:t>144ч</w:t>
      </w:r>
    </w:p>
    <w:p w:rsidR="00EA046D" w:rsidRDefault="00551AF8">
      <w:pPr>
        <w:pStyle w:val="a4"/>
        <w:spacing w:before="2"/>
        <w:ind w:left="847"/>
      </w:pP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подготовки_</w:t>
      </w:r>
      <w:r>
        <w:rPr>
          <w:u w:val="single"/>
        </w:rPr>
        <w:t>59</w:t>
      </w:r>
      <w:r>
        <w:rPr>
          <w:spacing w:val="1"/>
          <w:u w:val="single"/>
        </w:rPr>
        <w:t xml:space="preserve"> </w:t>
      </w:r>
      <w:r>
        <w:rPr>
          <w:spacing w:val="-10"/>
          <w:u w:val="single"/>
        </w:rPr>
        <w:t>ч</w:t>
      </w:r>
    </w:p>
    <w:p w:rsidR="00EA046D" w:rsidRDefault="00EA046D">
      <w:pPr>
        <w:pStyle w:val="a4"/>
      </w:pPr>
    </w:p>
    <w:p w:rsidR="00EA046D" w:rsidRDefault="00EA046D">
      <w:pPr>
        <w:pStyle w:val="a4"/>
        <w:spacing w:line="242" w:lineRule="auto"/>
        <w:sectPr w:rsidR="00EA046D">
          <w:footerReference w:type="default" r:id="rId17"/>
          <w:pgSz w:w="11910" w:h="16840"/>
          <w:pgMar w:top="1100" w:right="566" w:bottom="280" w:left="1275" w:header="0" w:footer="0" w:gutter="0"/>
          <w:cols w:space="720"/>
        </w:sectPr>
      </w:pPr>
    </w:p>
    <w:p w:rsidR="00EA046D" w:rsidRDefault="00551AF8">
      <w:pPr>
        <w:pStyle w:val="1"/>
        <w:numPr>
          <w:ilvl w:val="0"/>
          <w:numId w:val="11"/>
        </w:numPr>
        <w:tabs>
          <w:tab w:val="left" w:pos="3753"/>
        </w:tabs>
        <w:spacing w:before="68" w:line="275" w:lineRule="exact"/>
        <w:ind w:left="3753" w:hanging="244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ПРОФЕССИОНАЛЬНОГО</w:t>
      </w:r>
      <w:r>
        <w:rPr>
          <w:spacing w:val="-11"/>
        </w:rPr>
        <w:t xml:space="preserve"> </w:t>
      </w:r>
      <w:r>
        <w:rPr>
          <w:spacing w:val="-2"/>
        </w:rPr>
        <w:t>МОДУЛЯ</w:t>
      </w:r>
    </w:p>
    <w:p w:rsidR="00EA046D" w:rsidRDefault="00551AF8">
      <w:pPr>
        <w:pStyle w:val="1"/>
        <w:numPr>
          <w:ilvl w:val="3"/>
          <w:numId w:val="17"/>
        </w:numPr>
        <w:tabs>
          <w:tab w:val="left" w:pos="561"/>
        </w:tabs>
        <w:spacing w:before="60"/>
        <w:ind w:left="561" w:hanging="422"/>
        <w:rPr>
          <w:sz w:val="20"/>
        </w:rPr>
      </w:pPr>
      <w:bookmarkStart w:id="6" w:name="2.1._Тематическийпланисодержаниепрофесси"/>
      <w:bookmarkEnd w:id="6"/>
      <w:r>
        <w:rPr>
          <w:spacing w:val="-2"/>
        </w:rPr>
        <w:t>ТЕМАТИЧЕСКИЙПЛАНИСОДЕРЖАНИЕПРОФЕССИОНАЛЬНОГОМОДУЛ</w:t>
      </w:r>
      <w:proofErr w:type="gramStart"/>
      <w:r>
        <w:rPr>
          <w:spacing w:val="-2"/>
        </w:rPr>
        <w:t>Я(</w:t>
      </w:r>
      <w:proofErr w:type="gramEnd"/>
      <w:r>
        <w:rPr>
          <w:spacing w:val="-2"/>
        </w:rPr>
        <w:t>ПМ)</w:t>
      </w:r>
    </w:p>
    <w:tbl>
      <w:tblPr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10078"/>
        <w:gridCol w:w="1561"/>
      </w:tblGrid>
      <w:tr w:rsidR="00EA046D">
        <w:trPr>
          <w:trHeight w:val="1108"/>
        </w:trPr>
        <w:tc>
          <w:tcPr>
            <w:tcW w:w="3361" w:type="dxa"/>
          </w:tcPr>
          <w:p w:rsidR="00EA046D" w:rsidRDefault="00551AF8">
            <w:pPr>
              <w:pStyle w:val="TableParagraph"/>
              <w:tabs>
                <w:tab w:val="left" w:pos="2167"/>
              </w:tabs>
              <w:spacing w:before="3" w:line="237" w:lineRule="auto"/>
              <w:ind w:left="110" w:right="220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Наименование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2"/>
                <w:sz w:val="24"/>
              </w:rPr>
              <w:t xml:space="preserve">разделов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итемпрофессиональногомо</w:t>
            </w:r>
            <w:proofErr w:type="spellEnd"/>
          </w:p>
          <w:p w:rsidR="00EA046D" w:rsidRDefault="00551AF8">
            <w:pPr>
              <w:pStyle w:val="TableParagraph"/>
              <w:spacing w:line="274" w:lineRule="exact"/>
              <w:ind w:left="110" w:right="81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-дуля</w:t>
            </w:r>
            <w:r>
              <w:rPr>
                <w:b/>
                <w:color w:val="000009"/>
                <w:spacing w:val="3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(ПМ),</w:t>
            </w:r>
            <w:r>
              <w:rPr>
                <w:b/>
                <w:color w:val="000009"/>
                <w:spacing w:val="31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z w:val="24"/>
              </w:rPr>
              <w:t>междисципл</w:t>
            </w:r>
            <w:proofErr w:type="gramStart"/>
            <w:r>
              <w:rPr>
                <w:b/>
                <w:color w:val="000009"/>
                <w:sz w:val="24"/>
              </w:rPr>
              <w:t>и</w:t>
            </w:r>
            <w:proofErr w:type="spellEnd"/>
            <w:r>
              <w:rPr>
                <w:b/>
                <w:color w:val="000009"/>
                <w:sz w:val="24"/>
              </w:rPr>
              <w:t>-</w:t>
            </w:r>
            <w:proofErr w:type="gramEnd"/>
            <w:r>
              <w:rPr>
                <w:b/>
                <w:color w:val="000009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z w:val="24"/>
              </w:rPr>
              <w:t>нарныхкурсов</w:t>
            </w:r>
            <w:proofErr w:type="spellEnd"/>
            <w:r>
              <w:rPr>
                <w:b/>
                <w:color w:val="000009"/>
                <w:sz w:val="24"/>
              </w:rPr>
              <w:t xml:space="preserve"> (МДК)</w:t>
            </w:r>
          </w:p>
        </w:tc>
        <w:tc>
          <w:tcPr>
            <w:tcW w:w="10078" w:type="dxa"/>
          </w:tcPr>
          <w:p w:rsidR="00EA046D" w:rsidRDefault="00551AF8">
            <w:pPr>
              <w:pStyle w:val="TableParagraph"/>
              <w:spacing w:before="1" w:line="275" w:lineRule="exact"/>
              <w:ind w:left="181" w:right="15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000009"/>
                <w:spacing w:val="-2"/>
                <w:sz w:val="24"/>
              </w:rPr>
              <w:t>Содержаниеучебногоматериала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>,</w:t>
            </w:r>
          </w:p>
          <w:p w:rsidR="00EA046D" w:rsidRDefault="00551AF8">
            <w:pPr>
              <w:pStyle w:val="TableParagraph"/>
              <w:spacing w:line="242" w:lineRule="auto"/>
              <w:ind w:left="197" w:right="159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лабораторные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работы</w:t>
            </w:r>
            <w:r>
              <w:rPr>
                <w:b/>
                <w:color w:val="000009"/>
                <w:spacing w:val="-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практические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занятия,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самостоятельная</w:t>
            </w:r>
            <w:r>
              <w:rPr>
                <w:b/>
                <w:color w:val="000009"/>
                <w:spacing w:val="-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учебная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работа</w:t>
            </w:r>
            <w:r>
              <w:rPr>
                <w:b/>
                <w:color w:val="000009"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z w:val="24"/>
              </w:rPr>
              <w:t>обуч</w:t>
            </w:r>
            <w:proofErr w:type="gramStart"/>
            <w:r>
              <w:rPr>
                <w:b/>
                <w:color w:val="000009"/>
                <w:sz w:val="24"/>
              </w:rPr>
              <w:t>а</w:t>
            </w:r>
            <w:proofErr w:type="spellEnd"/>
            <w:r>
              <w:rPr>
                <w:b/>
                <w:color w:val="000009"/>
                <w:sz w:val="24"/>
              </w:rPr>
              <w:t>-</w:t>
            </w:r>
            <w:proofErr w:type="gramEnd"/>
            <w:r>
              <w:rPr>
                <w:b/>
                <w:color w:val="000009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z w:val="24"/>
              </w:rPr>
              <w:t>ющихся,курсовая</w:t>
            </w:r>
            <w:proofErr w:type="spellEnd"/>
            <w:r>
              <w:rPr>
                <w:b/>
                <w:color w:val="000009"/>
                <w:sz w:val="24"/>
              </w:rPr>
              <w:t xml:space="preserve"> работа (проект)</w:t>
            </w:r>
          </w:p>
        </w:tc>
        <w:tc>
          <w:tcPr>
            <w:tcW w:w="1561" w:type="dxa"/>
          </w:tcPr>
          <w:p w:rsidR="00EA046D" w:rsidRDefault="00551AF8">
            <w:pPr>
              <w:pStyle w:val="TableParagraph"/>
              <w:spacing w:before="275" w:line="242" w:lineRule="auto"/>
              <w:ind w:left="475" w:right="402" w:hanging="53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 xml:space="preserve">Объем </w:t>
            </w:r>
            <w:r>
              <w:rPr>
                <w:b/>
                <w:color w:val="000009"/>
                <w:spacing w:val="-4"/>
                <w:sz w:val="24"/>
              </w:rPr>
              <w:t>часов</w:t>
            </w:r>
          </w:p>
        </w:tc>
      </w:tr>
      <w:tr w:rsidR="00EA046D">
        <w:trPr>
          <w:trHeight w:val="273"/>
        </w:trPr>
        <w:tc>
          <w:tcPr>
            <w:tcW w:w="3361" w:type="dxa"/>
          </w:tcPr>
          <w:p w:rsidR="00EA046D" w:rsidRDefault="00551AF8">
            <w:pPr>
              <w:pStyle w:val="TableParagraph"/>
              <w:spacing w:line="25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1</w:t>
            </w:r>
          </w:p>
        </w:tc>
        <w:tc>
          <w:tcPr>
            <w:tcW w:w="10078" w:type="dxa"/>
          </w:tcPr>
          <w:p w:rsidR="00EA046D" w:rsidRDefault="00551AF8">
            <w:pPr>
              <w:pStyle w:val="TableParagraph"/>
              <w:spacing w:line="253" w:lineRule="exact"/>
              <w:ind w:left="186" w:right="159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2</w:t>
            </w:r>
          </w:p>
        </w:tc>
        <w:tc>
          <w:tcPr>
            <w:tcW w:w="1561" w:type="dxa"/>
          </w:tcPr>
          <w:p w:rsidR="00EA046D" w:rsidRDefault="00551AF8">
            <w:pPr>
              <w:pStyle w:val="TableParagraph"/>
              <w:spacing w:line="253" w:lineRule="exact"/>
              <w:ind w:left="127" w:right="109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3</w:t>
            </w:r>
          </w:p>
        </w:tc>
      </w:tr>
      <w:tr w:rsidR="00EA046D">
        <w:trPr>
          <w:trHeight w:val="552"/>
        </w:trPr>
        <w:tc>
          <w:tcPr>
            <w:tcW w:w="13439" w:type="dxa"/>
            <w:gridSpan w:val="2"/>
          </w:tcPr>
          <w:p w:rsidR="00EA046D" w:rsidRDefault="00551AF8">
            <w:pPr>
              <w:pStyle w:val="TableParagraph"/>
              <w:tabs>
                <w:tab w:val="left" w:pos="944"/>
                <w:tab w:val="left" w:pos="1333"/>
                <w:tab w:val="left" w:pos="2930"/>
                <w:tab w:val="left" w:pos="4637"/>
                <w:tab w:val="left" w:pos="5884"/>
                <w:tab w:val="left" w:pos="6824"/>
                <w:tab w:val="left" w:pos="7165"/>
                <w:tab w:val="left" w:pos="8877"/>
              </w:tabs>
              <w:spacing w:line="273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Раздел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5"/>
                <w:sz w:val="24"/>
              </w:rPr>
              <w:t>1.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2"/>
                <w:sz w:val="24"/>
              </w:rPr>
              <w:t>Техническая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2"/>
                <w:sz w:val="24"/>
              </w:rPr>
              <w:t>эксплуатация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2"/>
                <w:sz w:val="24"/>
              </w:rPr>
              <w:t>бортовых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2"/>
                <w:sz w:val="24"/>
              </w:rPr>
              <w:t>систем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10"/>
                <w:sz w:val="24"/>
              </w:rPr>
              <w:t>и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2"/>
                <w:sz w:val="24"/>
              </w:rPr>
              <w:t>оборудования</w:t>
            </w:r>
            <w:r>
              <w:rPr>
                <w:b/>
                <w:color w:val="000009"/>
                <w:sz w:val="24"/>
              </w:rPr>
              <w:tab/>
            </w:r>
            <w:proofErr w:type="gramStart"/>
            <w:r>
              <w:rPr>
                <w:b/>
                <w:color w:val="000009"/>
                <w:spacing w:val="-2"/>
                <w:sz w:val="24"/>
              </w:rPr>
              <w:t>полезной</w:t>
            </w:r>
            <w:proofErr w:type="gramEnd"/>
          </w:p>
          <w:p w:rsidR="00EA046D" w:rsidRDefault="00551AF8">
            <w:pPr>
              <w:pStyle w:val="TableParagraph"/>
              <w:spacing w:before="2" w:line="257" w:lineRule="exact"/>
              <w:ind w:left="9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000009"/>
                <w:spacing w:val="-2"/>
                <w:sz w:val="24"/>
              </w:rPr>
              <w:t>нагрузки</w:t>
            </w:r>
            <w:proofErr w:type="gramStart"/>
            <w:r>
              <w:rPr>
                <w:b/>
                <w:color w:val="000009"/>
                <w:spacing w:val="-2"/>
                <w:sz w:val="24"/>
              </w:rPr>
              <w:t>,в</w:t>
            </w:r>
            <w:proofErr w:type="gramEnd"/>
            <w:r>
              <w:rPr>
                <w:b/>
                <w:color w:val="000009"/>
                <w:spacing w:val="-2"/>
                <w:sz w:val="24"/>
              </w:rPr>
              <w:t>ычислительныхустройстви</w:t>
            </w:r>
            <w:proofErr w:type="spellEnd"/>
            <w:r>
              <w:rPr>
                <w:b/>
                <w:color w:val="000009"/>
                <w:spacing w:val="47"/>
                <w:sz w:val="24"/>
              </w:rPr>
              <w:t xml:space="preserve"> </w:t>
            </w:r>
            <w:r>
              <w:rPr>
                <w:b/>
                <w:color w:val="000009"/>
                <w:spacing w:val="-2"/>
                <w:sz w:val="24"/>
              </w:rPr>
              <w:t>систем</w:t>
            </w:r>
          </w:p>
        </w:tc>
        <w:tc>
          <w:tcPr>
            <w:tcW w:w="1561" w:type="dxa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</w:tr>
      <w:tr w:rsidR="00EA046D">
        <w:trPr>
          <w:trHeight w:val="551"/>
        </w:trPr>
        <w:tc>
          <w:tcPr>
            <w:tcW w:w="13439" w:type="dxa"/>
            <w:gridSpan w:val="2"/>
          </w:tcPr>
          <w:p w:rsidR="00EA046D" w:rsidRDefault="00551AF8">
            <w:pPr>
              <w:pStyle w:val="TableParagraph"/>
              <w:spacing w:line="273" w:lineRule="exact"/>
              <w:ind w:left="1386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МДК.03.01.Электронныесистемыфункциональнойполезнойнагрузкибеспилотноговоздушногосуднаи</w:t>
            </w:r>
          </w:p>
          <w:p w:rsidR="00EA046D" w:rsidRDefault="00551AF8">
            <w:pPr>
              <w:pStyle w:val="TableParagraph"/>
              <w:spacing w:before="2" w:line="257" w:lineRule="exact"/>
              <w:ind w:left="4407"/>
              <w:rPr>
                <w:b/>
                <w:sz w:val="24"/>
              </w:rPr>
            </w:pPr>
            <w:proofErr w:type="spellStart"/>
            <w:r>
              <w:rPr>
                <w:b/>
                <w:color w:val="000009"/>
                <w:sz w:val="24"/>
              </w:rPr>
              <w:t>системкрепления</w:t>
            </w:r>
            <w:proofErr w:type="spellEnd"/>
            <w:r>
              <w:rPr>
                <w:b/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внешнихгрузов</w:t>
            </w:r>
            <w:proofErr w:type="spellEnd"/>
          </w:p>
        </w:tc>
        <w:tc>
          <w:tcPr>
            <w:tcW w:w="1561" w:type="dxa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</w:tr>
      <w:tr w:rsidR="00EA046D">
        <w:trPr>
          <w:trHeight w:val="340"/>
        </w:trPr>
        <w:tc>
          <w:tcPr>
            <w:tcW w:w="3361" w:type="dxa"/>
            <w:vMerge w:val="restart"/>
          </w:tcPr>
          <w:p w:rsidR="00EA046D" w:rsidRDefault="00551AF8">
            <w:pPr>
              <w:pStyle w:val="TableParagraph"/>
              <w:tabs>
                <w:tab w:val="left" w:pos="1223"/>
                <w:tab w:val="left" w:pos="1736"/>
                <w:tab w:val="left" w:pos="2144"/>
              </w:tabs>
              <w:ind w:left="110" w:right="123"/>
              <w:rPr>
                <w:b/>
                <w:sz w:val="24"/>
              </w:rPr>
            </w:pPr>
            <w:r>
              <w:rPr>
                <w:b/>
                <w:color w:val="000009"/>
                <w:spacing w:val="-4"/>
                <w:sz w:val="24"/>
              </w:rPr>
              <w:t>Тема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4"/>
                <w:sz w:val="24"/>
              </w:rPr>
              <w:t>1.1.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z w:val="24"/>
              </w:rPr>
              <w:tab/>
            </w:r>
            <w:proofErr w:type="gramStart"/>
            <w:r>
              <w:rPr>
                <w:b/>
                <w:color w:val="000009"/>
                <w:spacing w:val="-2"/>
                <w:sz w:val="24"/>
              </w:rPr>
              <w:t>Бортовые</w:t>
            </w:r>
            <w:proofErr w:type="gramEnd"/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системыи</w:t>
            </w:r>
            <w:proofErr w:type="spellEnd"/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2"/>
                <w:sz w:val="24"/>
              </w:rPr>
              <w:t xml:space="preserve">оборудование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полезнойнагрузки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 xml:space="preserve">,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вычислительныеустройства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исистемы</w:t>
            </w:r>
            <w:proofErr w:type="spellEnd"/>
          </w:p>
        </w:tc>
        <w:tc>
          <w:tcPr>
            <w:tcW w:w="10078" w:type="dxa"/>
          </w:tcPr>
          <w:p w:rsidR="00EA046D" w:rsidRDefault="00551AF8">
            <w:pPr>
              <w:pStyle w:val="TableParagraph"/>
              <w:spacing w:line="273" w:lineRule="exact"/>
              <w:ind w:left="119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Содержание учебного материала</w:t>
            </w:r>
          </w:p>
        </w:tc>
        <w:tc>
          <w:tcPr>
            <w:tcW w:w="1561" w:type="dxa"/>
          </w:tcPr>
          <w:p w:rsidR="00EA046D" w:rsidRDefault="00551A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EA046D">
        <w:trPr>
          <w:trHeight w:val="311"/>
        </w:trPr>
        <w:tc>
          <w:tcPr>
            <w:tcW w:w="3361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bottom w:val="single" w:sz="4" w:space="0" w:color="auto"/>
            </w:tcBorders>
          </w:tcPr>
          <w:p w:rsidR="00EA046D" w:rsidRDefault="00551AF8">
            <w:pPr>
              <w:pStyle w:val="TableParagraph"/>
              <w:tabs>
                <w:tab w:val="left" w:pos="8900"/>
              </w:tabs>
              <w:ind w:left="119" w:right="-15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 xml:space="preserve">Основные типы конструкции бортовых систем и вычислительных устройств и систем 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173"/>
        </w:trPr>
        <w:tc>
          <w:tcPr>
            <w:tcW w:w="3361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74" w:lineRule="exact"/>
              <w:ind w:left="119"/>
              <w:rPr>
                <w:color w:val="000009"/>
                <w:spacing w:val="-2"/>
                <w:sz w:val="24"/>
              </w:rPr>
            </w:pPr>
            <w:r>
              <w:rPr>
                <w:color w:val="000009"/>
                <w:sz w:val="24"/>
              </w:rPr>
              <w:t>Оборудования полезной нагрузки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111"/>
        </w:trPr>
        <w:tc>
          <w:tcPr>
            <w:tcW w:w="3361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74" w:lineRule="exact"/>
              <w:ind w:left="119"/>
              <w:rPr>
                <w:color w:val="000009"/>
                <w:spacing w:val="-2"/>
                <w:sz w:val="24"/>
              </w:rPr>
            </w:pPr>
            <w:r>
              <w:rPr>
                <w:color w:val="000009"/>
                <w:sz w:val="24"/>
              </w:rPr>
              <w:t>Систем крепления внешнего груза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195"/>
        </w:trPr>
        <w:tc>
          <w:tcPr>
            <w:tcW w:w="3361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46D" w:rsidRDefault="00551AF8">
            <w:pPr>
              <w:pStyle w:val="TableParagraph"/>
              <w:spacing w:line="274" w:lineRule="exact"/>
              <w:ind w:left="119"/>
              <w:rPr>
                <w:color w:val="000009"/>
                <w:spacing w:val="-2"/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Порядок подготовки к  эксплуатации бортовых систем и оборудования полезной нагрузки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171"/>
        </w:trPr>
        <w:tc>
          <w:tcPr>
            <w:tcW w:w="3361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46D" w:rsidRDefault="00551AF8">
            <w:pPr>
              <w:pStyle w:val="TableParagraph"/>
              <w:spacing w:line="274" w:lineRule="exact"/>
              <w:ind w:left="119"/>
              <w:rPr>
                <w:color w:val="000009"/>
                <w:spacing w:val="-2"/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Порядок подготовки вычислительных  устройств и систем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147"/>
        </w:trPr>
        <w:tc>
          <w:tcPr>
            <w:tcW w:w="3361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74" w:lineRule="exact"/>
              <w:ind w:left="119"/>
              <w:rPr>
                <w:color w:val="000009"/>
                <w:spacing w:val="-2"/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Порядок подготовки системы крепления внешнего груза.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135"/>
        </w:trPr>
        <w:tc>
          <w:tcPr>
            <w:tcW w:w="3361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9" w:lineRule="exact"/>
              <w:ind w:left="119"/>
              <w:rPr>
                <w:b/>
                <w:color w:val="000009"/>
                <w:spacing w:val="-2"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Практическое занятие: Подготовка к эксплуатации бортовых систем и оборудования полезной нагрузки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b/>
                <w:color w:val="000009"/>
                <w:spacing w:val="-5"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4</w:t>
            </w:r>
          </w:p>
        </w:tc>
      </w:tr>
      <w:tr w:rsidR="00EA046D">
        <w:trPr>
          <w:trHeight w:val="147"/>
        </w:trPr>
        <w:tc>
          <w:tcPr>
            <w:tcW w:w="3361" w:type="dxa"/>
            <w:vMerge/>
            <w:tcBorders>
              <w:top w:val="nil"/>
              <w:bottom w:val="single" w:sz="4" w:space="0" w:color="auto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9" w:lineRule="exact"/>
              <w:ind w:left="119"/>
              <w:rPr>
                <w:b/>
                <w:color w:val="000009"/>
                <w:spacing w:val="-2"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Практическое занятие: Подготовка к эксплуатации вычислит</w:t>
            </w:r>
            <w:r>
              <w:rPr>
                <w:b/>
                <w:color w:val="000009"/>
                <w:sz w:val="24"/>
              </w:rPr>
              <w:t>ельных устройств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</w:t>
            </w:r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систем,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pacing w:val="-2"/>
                <w:sz w:val="24"/>
              </w:rPr>
              <w:t>а также систем крепления внешнего груза.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b/>
                <w:color w:val="000009"/>
                <w:spacing w:val="-5"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5</w:t>
            </w:r>
          </w:p>
        </w:tc>
      </w:tr>
      <w:tr w:rsidR="00EA046D">
        <w:trPr>
          <w:trHeight w:val="340"/>
        </w:trPr>
        <w:tc>
          <w:tcPr>
            <w:tcW w:w="3361" w:type="dxa"/>
            <w:vMerge w:val="restart"/>
          </w:tcPr>
          <w:p w:rsidR="00EA046D" w:rsidRDefault="00551AF8">
            <w:pPr>
              <w:pStyle w:val="TableParagraph"/>
              <w:tabs>
                <w:tab w:val="left" w:pos="1688"/>
                <w:tab w:val="left" w:pos="2149"/>
              </w:tabs>
              <w:spacing w:before="1"/>
              <w:ind w:left="110" w:right="148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Тема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1.2.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Техническая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эк</w:t>
            </w:r>
            <w:proofErr w:type="gramStart"/>
            <w:r>
              <w:rPr>
                <w:b/>
                <w:color w:val="000009"/>
                <w:sz w:val="24"/>
              </w:rPr>
              <w:t>с-</w:t>
            </w:r>
            <w:proofErr w:type="gramEnd"/>
            <w:r>
              <w:rPr>
                <w:b/>
                <w:color w:val="000009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плуатация</w:t>
            </w:r>
            <w:proofErr w:type="spellEnd"/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2"/>
                <w:sz w:val="24"/>
              </w:rPr>
              <w:t xml:space="preserve">бортовых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системи</w:t>
            </w:r>
            <w:proofErr w:type="spellEnd"/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2"/>
                <w:sz w:val="24"/>
              </w:rPr>
              <w:t xml:space="preserve">оборудования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полезнойнагрузки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 xml:space="preserve">,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вычислительныхустройств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 систем</w:t>
            </w:r>
          </w:p>
        </w:tc>
        <w:tc>
          <w:tcPr>
            <w:tcW w:w="10078" w:type="dxa"/>
          </w:tcPr>
          <w:p w:rsidR="00EA046D" w:rsidRDefault="00551AF8">
            <w:pPr>
              <w:pStyle w:val="TableParagraph"/>
              <w:spacing w:line="273" w:lineRule="exact"/>
              <w:ind w:left="119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Содержание учебного материала</w:t>
            </w:r>
          </w:p>
        </w:tc>
        <w:tc>
          <w:tcPr>
            <w:tcW w:w="1561" w:type="dxa"/>
          </w:tcPr>
          <w:p w:rsidR="00EA046D" w:rsidRDefault="00551A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</w:tr>
      <w:tr w:rsidR="00EA046D">
        <w:trPr>
          <w:trHeight w:val="432"/>
        </w:trPr>
        <w:tc>
          <w:tcPr>
            <w:tcW w:w="3361" w:type="dxa"/>
            <w:vMerge/>
            <w:tcBorders>
              <w:top w:val="nil"/>
              <w:bottom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bottom w:val="single" w:sz="4" w:space="0" w:color="auto"/>
            </w:tcBorders>
          </w:tcPr>
          <w:p w:rsidR="00EA046D" w:rsidRDefault="00551AF8">
            <w:pPr>
              <w:rPr>
                <w:sz w:val="24"/>
              </w:rPr>
            </w:pPr>
            <w:r>
              <w:rPr>
                <w:sz w:val="24"/>
                <w:szCs w:val="24"/>
              </w:rPr>
              <w:t>Нормативно-техническая документация по эксплуатации бортовых систем и оборудования полезной нагрузки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184"/>
        </w:trPr>
        <w:tc>
          <w:tcPr>
            <w:tcW w:w="3361" w:type="dxa"/>
            <w:vMerge/>
            <w:tcBorders>
              <w:top w:val="nil"/>
              <w:bottom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Нормативно-техническая документация по эксплуатации вычислительных устройств и систем.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90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технической эксплуатации, регламентов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137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обслуживания систем функциональной полезной нагрузки БВС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550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использования систем крепления внешнего груза для осуществления доставки с помощью БВС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121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Порядок использования дистанционно пилотируемого воздушного судна и автоматического управления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средством</w:t>
            </w:r>
            <w:proofErr w:type="gramEnd"/>
            <w:r>
              <w:rPr>
                <w:sz w:val="24"/>
                <w:szCs w:val="24"/>
              </w:rPr>
              <w:t xml:space="preserve"> посадки,  спуска и сброса.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354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наладки, настройки, регулировки и проверки оборудования и систем в лабораторных условиях и на беспилотном воздушном судне.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207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ведения эксплуатационно-техническую документацию и разработки инструкций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161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</w:tcBorders>
          </w:tcPr>
          <w:p w:rsidR="00EA046D" w:rsidRDefault="00551A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Порядок ведения другой технической документации.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832"/>
        </w:trPr>
        <w:tc>
          <w:tcPr>
            <w:tcW w:w="3361" w:type="dxa"/>
            <w:vMerge w:val="restart"/>
            <w:tcBorders>
              <w:top w:val="single" w:sz="4" w:space="0" w:color="auto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71" w:lineRule="exact"/>
              <w:ind w:left="119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 xml:space="preserve">Практическое занятие:  </w:t>
            </w:r>
            <w:r>
              <w:rPr>
                <w:b/>
                <w:color w:val="000009"/>
                <w:sz w:val="24"/>
              </w:rPr>
              <w:t>Использование систем крепления внешнего груза для осуществления доставки с помощью БВС с использованием дистанционно пилотируемого воздушного судна и автоматического управления посредством посадки, спуска и сброса.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5</w:t>
            </w:r>
          </w:p>
        </w:tc>
      </w:tr>
      <w:tr w:rsidR="00EA046D">
        <w:trPr>
          <w:trHeight w:val="74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1" w:lineRule="exact"/>
              <w:ind w:left="119"/>
              <w:rPr>
                <w:b/>
                <w:color w:val="000009"/>
                <w:spacing w:val="-2"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 xml:space="preserve">Практическое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занятие</w:t>
            </w:r>
            <w:proofErr w:type="gramStart"/>
            <w:r>
              <w:rPr>
                <w:b/>
                <w:color w:val="000009"/>
                <w:spacing w:val="-2"/>
                <w:sz w:val="24"/>
              </w:rPr>
              <w:t>:</w:t>
            </w:r>
            <w:r>
              <w:rPr>
                <w:b/>
                <w:color w:val="000009"/>
                <w:sz w:val="24"/>
              </w:rPr>
              <w:t>П</w:t>
            </w:r>
            <w:proofErr w:type="gramEnd"/>
            <w:r>
              <w:rPr>
                <w:b/>
                <w:color w:val="000009"/>
                <w:sz w:val="24"/>
              </w:rPr>
              <w:t>одключение</w:t>
            </w:r>
            <w:proofErr w:type="spellEnd"/>
            <w:r>
              <w:rPr>
                <w:b/>
                <w:color w:val="000009"/>
                <w:sz w:val="24"/>
              </w:rPr>
              <w:t xml:space="preserve"> приборов, регистрация характеристик и параметров и обработка полученных </w:t>
            </w:r>
            <w:r>
              <w:rPr>
                <w:b/>
                <w:color w:val="000009"/>
                <w:spacing w:val="-2"/>
                <w:sz w:val="24"/>
              </w:rPr>
              <w:t>результатов.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b/>
                <w:color w:val="000009"/>
                <w:spacing w:val="-5"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5</w:t>
            </w:r>
          </w:p>
        </w:tc>
      </w:tr>
      <w:tr w:rsidR="00EA046D">
        <w:trPr>
          <w:trHeight w:val="204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42" w:lineRule="auto"/>
              <w:ind w:left="119"/>
              <w:rPr>
                <w:b/>
                <w:color w:val="000009"/>
                <w:spacing w:val="-2"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Практическое занятие: Наладка, настройка, регулировка и проверка оборудования и систем в лабораторных условиях и на БВС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b/>
                <w:color w:val="000009"/>
                <w:spacing w:val="-5"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5</w:t>
            </w:r>
          </w:p>
        </w:tc>
      </w:tr>
      <w:tr w:rsidR="00EA046D">
        <w:trPr>
          <w:trHeight w:val="92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</w:tcBorders>
          </w:tcPr>
          <w:p w:rsidR="00EA046D" w:rsidRDefault="00551AF8">
            <w:pPr>
              <w:pStyle w:val="TableParagraph"/>
              <w:spacing w:line="261" w:lineRule="exact"/>
              <w:ind w:left="119"/>
              <w:rPr>
                <w:b/>
                <w:color w:val="000009"/>
                <w:spacing w:val="-2"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 xml:space="preserve">Практическое занятие: Ведение эксплуатационно-техническую документацию и разработки </w:t>
            </w:r>
            <w:proofErr w:type="gramStart"/>
            <w:r>
              <w:rPr>
                <w:b/>
                <w:color w:val="000009"/>
                <w:spacing w:val="-2"/>
                <w:sz w:val="24"/>
              </w:rPr>
              <w:t xml:space="preserve">и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нструкций</w:t>
            </w:r>
            <w:proofErr w:type="spellEnd"/>
            <w:proofErr w:type="gramEnd"/>
            <w:r>
              <w:rPr>
                <w:b/>
                <w:color w:val="000009"/>
                <w:spacing w:val="-2"/>
                <w:sz w:val="24"/>
              </w:rPr>
              <w:t xml:space="preserve"> и другой технической документации.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b/>
                <w:color w:val="000009"/>
                <w:spacing w:val="-5"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5</w:t>
            </w:r>
          </w:p>
        </w:tc>
      </w:tr>
      <w:tr w:rsidR="00EA046D">
        <w:trPr>
          <w:trHeight w:val="335"/>
        </w:trPr>
        <w:tc>
          <w:tcPr>
            <w:tcW w:w="3361" w:type="dxa"/>
            <w:vMerge w:val="restart"/>
          </w:tcPr>
          <w:p w:rsidR="00EA046D" w:rsidRDefault="00551AF8">
            <w:pPr>
              <w:rPr>
                <w:b/>
                <w:sz w:val="24"/>
              </w:rPr>
            </w:pPr>
            <w:r>
              <w:rPr>
                <w:b/>
                <w:color w:val="000009"/>
                <w:spacing w:val="-4"/>
                <w:sz w:val="24"/>
              </w:rPr>
              <w:t>Тема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4"/>
                <w:sz w:val="24"/>
              </w:rPr>
              <w:t>2.1.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2"/>
                <w:sz w:val="24"/>
              </w:rPr>
              <w:t>Бортовые системы регистрации п</w:t>
            </w:r>
            <w:r>
              <w:rPr>
                <w:b/>
                <w:color w:val="000009"/>
                <w:sz w:val="24"/>
              </w:rPr>
              <w:t>олетных</w:t>
            </w:r>
            <w:r>
              <w:rPr>
                <w:b/>
                <w:color w:val="000009"/>
                <w:spacing w:val="39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данных,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сбора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и </w:t>
            </w:r>
            <w:r>
              <w:rPr>
                <w:b/>
                <w:color w:val="000009"/>
                <w:spacing w:val="-2"/>
                <w:sz w:val="24"/>
              </w:rPr>
              <w:t xml:space="preserve">передачи информации, </w:t>
            </w:r>
            <w:r>
              <w:rPr>
                <w:b/>
                <w:color w:val="000009"/>
                <w:sz w:val="24"/>
              </w:rPr>
              <w:t>включая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системы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фото-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и </w:t>
            </w:r>
            <w:r>
              <w:rPr>
                <w:b/>
                <w:color w:val="000009"/>
                <w:spacing w:val="-2"/>
                <w:sz w:val="24"/>
              </w:rPr>
              <w:t xml:space="preserve">видеосъемки, а также иные 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сесистемы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 xml:space="preserve"> мониторинга земной поверхности</w:t>
            </w:r>
            <w:r>
              <w:rPr>
                <w:b/>
                <w:color w:val="000009"/>
                <w:sz w:val="24"/>
              </w:rPr>
              <w:t xml:space="preserve"> воздушного п</w:t>
            </w:r>
            <w:r>
              <w:rPr>
                <w:b/>
                <w:color w:val="000009"/>
                <w:spacing w:val="-2"/>
                <w:sz w:val="24"/>
              </w:rPr>
              <w:t>ространства эксплуатация</w:t>
            </w:r>
          </w:p>
        </w:tc>
        <w:tc>
          <w:tcPr>
            <w:tcW w:w="10078" w:type="dxa"/>
          </w:tcPr>
          <w:p w:rsidR="00EA046D" w:rsidRDefault="00551AF8">
            <w:pPr>
              <w:pStyle w:val="TableParagraph"/>
              <w:spacing w:line="273" w:lineRule="exact"/>
              <w:ind w:left="119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Содержание учебного материала:</w:t>
            </w:r>
          </w:p>
        </w:tc>
        <w:tc>
          <w:tcPr>
            <w:tcW w:w="1561" w:type="dxa"/>
          </w:tcPr>
          <w:p w:rsidR="00EA046D" w:rsidRDefault="00551A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EA046D">
        <w:trPr>
          <w:trHeight w:val="639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bottom w:val="single" w:sz="4" w:space="0" w:color="auto"/>
            </w:tcBorders>
          </w:tcPr>
          <w:p w:rsidR="00EA046D" w:rsidRDefault="00551AF8">
            <w:pPr>
              <w:pStyle w:val="TableParagraph"/>
              <w:tabs>
                <w:tab w:val="left" w:pos="3466"/>
                <w:tab w:val="left" w:pos="6322"/>
                <w:tab w:val="left" w:pos="9755"/>
              </w:tabs>
              <w:ind w:left="119" w:right="181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 xml:space="preserve">Состав, функции и возможности использования информационных и телекоммуникационных технологий для сбора и передачи информации. 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</w:t>
            </w:r>
          </w:p>
        </w:tc>
      </w:tr>
      <w:tr w:rsidR="00EA046D">
        <w:trPr>
          <w:trHeight w:val="342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rPr>
                <w:color w:val="000009"/>
                <w:spacing w:val="-2"/>
                <w:sz w:val="24"/>
              </w:rPr>
            </w:pPr>
            <w:r>
              <w:rPr>
                <w:color w:val="000009"/>
                <w:sz w:val="24"/>
              </w:rPr>
              <w:t>Порядок использования бортовых систем регистрации полётных данных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66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rPr>
                <w:color w:val="000009"/>
                <w:sz w:val="24"/>
              </w:rPr>
            </w:pPr>
            <w:r>
              <w:rPr>
                <w:color w:val="000009"/>
                <w:sz w:val="24"/>
              </w:rPr>
              <w:t xml:space="preserve"> Сбор и передача </w:t>
            </w:r>
            <w:r>
              <w:rPr>
                <w:color w:val="000009"/>
                <w:spacing w:val="-2"/>
                <w:sz w:val="24"/>
              </w:rPr>
              <w:t xml:space="preserve">информации, включая системы фото </w:t>
            </w:r>
            <w:r>
              <w:rPr>
                <w:color w:val="000009"/>
                <w:spacing w:val="-10"/>
                <w:sz w:val="24"/>
              </w:rPr>
              <w:t xml:space="preserve">и </w:t>
            </w:r>
            <w:r>
              <w:rPr>
                <w:color w:val="000009"/>
                <w:spacing w:val="-2"/>
                <w:sz w:val="24"/>
              </w:rPr>
              <w:t>видеосъемки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219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rPr>
                <w:color w:val="000009"/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Иные системы мониторинга земной поверхности и воздушного пространства.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116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</w:tcBorders>
          </w:tcPr>
          <w:p w:rsidR="00EA046D" w:rsidRDefault="00551AF8">
            <w:pPr>
              <w:pStyle w:val="TableParagraph"/>
              <w:spacing w:line="261" w:lineRule="exact"/>
              <w:ind w:left="119"/>
              <w:rPr>
                <w:color w:val="000009"/>
                <w:spacing w:val="-2"/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Методы обработки полученной полетной информации.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820"/>
        </w:trPr>
        <w:tc>
          <w:tcPr>
            <w:tcW w:w="3361" w:type="dxa"/>
            <w:vMerge/>
          </w:tcPr>
          <w:p w:rsidR="00EA046D" w:rsidRDefault="00EA046D">
            <w:pPr>
              <w:pStyle w:val="TableParagraph"/>
              <w:tabs>
                <w:tab w:val="left" w:pos="2499"/>
              </w:tabs>
              <w:ind w:left="110" w:right="87"/>
              <w:jc w:val="both"/>
              <w:rPr>
                <w:b/>
                <w:sz w:val="24"/>
              </w:rPr>
            </w:pPr>
          </w:p>
        </w:tc>
        <w:tc>
          <w:tcPr>
            <w:tcW w:w="10078" w:type="dxa"/>
          </w:tcPr>
          <w:p w:rsidR="00EA046D" w:rsidRDefault="00551AF8">
            <w:pPr>
              <w:pStyle w:val="TableParagraph"/>
              <w:spacing w:line="272" w:lineRule="exact"/>
              <w:ind w:left="119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 xml:space="preserve">Практическое занятие: </w:t>
            </w:r>
            <w:r>
              <w:rPr>
                <w:b/>
                <w:color w:val="000009"/>
                <w:sz w:val="24"/>
              </w:rPr>
              <w:t>Использование бортовых систем регистрации полетных данных, сбора и передачи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информации, включая </w:t>
            </w:r>
            <w:proofErr w:type="spellStart"/>
            <w:r>
              <w:rPr>
                <w:b/>
                <w:color w:val="000009"/>
                <w:sz w:val="24"/>
              </w:rPr>
              <w:t>системыфот</w:t>
            </w:r>
            <w:proofErr w:type="gramStart"/>
            <w:r>
              <w:rPr>
                <w:b/>
                <w:color w:val="000009"/>
                <w:sz w:val="24"/>
              </w:rPr>
              <w:t>о</w:t>
            </w:r>
            <w:proofErr w:type="spellEnd"/>
            <w:r>
              <w:rPr>
                <w:b/>
                <w:color w:val="000009"/>
                <w:sz w:val="24"/>
              </w:rPr>
              <w:t>-</w:t>
            </w:r>
            <w:proofErr w:type="gramEnd"/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 видеосъемки, а также иных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систем мониторинга земной </w:t>
            </w:r>
            <w:proofErr w:type="spellStart"/>
            <w:r>
              <w:rPr>
                <w:b/>
                <w:color w:val="000009"/>
                <w:sz w:val="24"/>
              </w:rPr>
              <w:t>поверхностии</w:t>
            </w:r>
            <w:proofErr w:type="spellEnd"/>
            <w:r>
              <w:rPr>
                <w:b/>
                <w:color w:val="000009"/>
                <w:sz w:val="24"/>
              </w:rPr>
              <w:t xml:space="preserve"> воздушного пространства.</w:t>
            </w:r>
          </w:p>
        </w:tc>
        <w:tc>
          <w:tcPr>
            <w:tcW w:w="1561" w:type="dxa"/>
          </w:tcPr>
          <w:p w:rsidR="00EA046D" w:rsidRDefault="00551AF8">
            <w:pPr>
              <w:pStyle w:val="TableParagraph"/>
              <w:spacing w:before="270"/>
              <w:ind w:left="127" w:right="114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5</w:t>
            </w:r>
          </w:p>
        </w:tc>
      </w:tr>
      <w:tr w:rsidR="00EA046D">
        <w:trPr>
          <w:trHeight w:val="336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</w:tcPr>
          <w:p w:rsidR="00EA046D" w:rsidRDefault="00551AF8">
            <w:pPr>
              <w:pStyle w:val="TableParagraph"/>
              <w:spacing w:before="30"/>
              <w:ind w:left="119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Практическое занятие: Обработка полученной полетной информации</w:t>
            </w:r>
          </w:p>
        </w:tc>
        <w:tc>
          <w:tcPr>
            <w:tcW w:w="1561" w:type="dxa"/>
          </w:tcPr>
          <w:p w:rsidR="00EA046D" w:rsidRDefault="00551AF8">
            <w:pPr>
              <w:pStyle w:val="TableParagraph"/>
              <w:spacing w:line="268" w:lineRule="exact"/>
              <w:ind w:left="127" w:right="119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5</w:t>
            </w:r>
          </w:p>
        </w:tc>
      </w:tr>
      <w:tr w:rsidR="00EA046D">
        <w:trPr>
          <w:trHeight w:val="278"/>
        </w:trPr>
        <w:tc>
          <w:tcPr>
            <w:tcW w:w="3361" w:type="dxa"/>
            <w:vMerge w:val="restart"/>
          </w:tcPr>
          <w:p w:rsidR="00EA046D" w:rsidRDefault="00551AF8">
            <w:pPr>
              <w:pStyle w:val="TableParagraph"/>
              <w:tabs>
                <w:tab w:val="left" w:pos="1726"/>
                <w:tab w:val="left" w:pos="2216"/>
              </w:tabs>
              <w:spacing w:before="1"/>
              <w:ind w:left="110" w:right="85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Тема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2.2.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Техническая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эк</w:t>
            </w:r>
            <w:proofErr w:type="gramStart"/>
            <w:r>
              <w:rPr>
                <w:b/>
                <w:color w:val="000009"/>
                <w:sz w:val="24"/>
              </w:rPr>
              <w:t>с-</w:t>
            </w:r>
            <w:proofErr w:type="gramEnd"/>
            <w:r>
              <w:rPr>
                <w:b/>
                <w:color w:val="000009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плуатация</w:t>
            </w:r>
            <w:proofErr w:type="spellEnd"/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2"/>
                <w:sz w:val="24"/>
              </w:rPr>
              <w:t xml:space="preserve">бортовых систем регистрации </w:t>
            </w:r>
            <w:r>
              <w:rPr>
                <w:b/>
                <w:color w:val="000009"/>
                <w:sz w:val="24"/>
              </w:rPr>
              <w:t>полетных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данных,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сбора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и </w:t>
            </w:r>
            <w:r>
              <w:rPr>
                <w:b/>
                <w:color w:val="000009"/>
                <w:spacing w:val="-2"/>
                <w:sz w:val="24"/>
              </w:rPr>
              <w:t>передачи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2"/>
                <w:sz w:val="24"/>
              </w:rPr>
              <w:t xml:space="preserve">ин-формации, </w:t>
            </w:r>
            <w:r>
              <w:rPr>
                <w:b/>
                <w:color w:val="000009"/>
                <w:sz w:val="24"/>
              </w:rPr>
              <w:t>включая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z w:val="24"/>
              </w:rPr>
              <w:t>систе</w:t>
            </w:r>
            <w:proofErr w:type="spellEnd"/>
            <w:r>
              <w:rPr>
                <w:b/>
                <w:color w:val="000009"/>
                <w:sz w:val="24"/>
              </w:rPr>
              <w:t>-мы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фото-</w:t>
            </w:r>
            <w:r>
              <w:rPr>
                <w:b/>
                <w:color w:val="000009"/>
                <w:spacing w:val="4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 видеосъемки,</w:t>
            </w:r>
            <w:r>
              <w:rPr>
                <w:b/>
                <w:color w:val="000009"/>
                <w:spacing w:val="80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z w:val="24"/>
              </w:rPr>
              <w:t>атакже</w:t>
            </w:r>
            <w:proofErr w:type="spellEnd"/>
            <w:r>
              <w:rPr>
                <w:b/>
                <w:color w:val="000009"/>
                <w:spacing w:val="8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иные </w:t>
            </w:r>
            <w:r>
              <w:rPr>
                <w:b/>
                <w:color w:val="000009"/>
                <w:spacing w:val="-2"/>
                <w:sz w:val="24"/>
              </w:rPr>
              <w:t>системы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45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мони-торинга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 xml:space="preserve"> земной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поверхностиивоздушногопр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остранства</w:t>
            </w:r>
            <w:proofErr w:type="spellEnd"/>
          </w:p>
        </w:tc>
        <w:tc>
          <w:tcPr>
            <w:tcW w:w="10078" w:type="dxa"/>
          </w:tcPr>
          <w:p w:rsidR="00EA046D" w:rsidRDefault="00551AF8">
            <w:pPr>
              <w:pStyle w:val="TableParagraph"/>
              <w:spacing w:line="258" w:lineRule="exact"/>
              <w:ind w:left="119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Содержание учебного материала:</w:t>
            </w:r>
          </w:p>
        </w:tc>
        <w:tc>
          <w:tcPr>
            <w:tcW w:w="1561" w:type="dxa"/>
          </w:tcPr>
          <w:p w:rsidR="00EA046D" w:rsidRDefault="00551AF8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</w:tr>
      <w:tr w:rsidR="00EA046D">
        <w:trPr>
          <w:trHeight w:val="512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bottom w:val="single" w:sz="4" w:space="0" w:color="auto"/>
            </w:tcBorders>
          </w:tcPr>
          <w:p w:rsidR="00EA046D" w:rsidRDefault="00551AF8">
            <w:pPr>
              <w:pStyle w:val="TableParagraph"/>
              <w:tabs>
                <w:tab w:val="left" w:pos="9447"/>
              </w:tabs>
              <w:ind w:left="119" w:right="76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 xml:space="preserve">Нормативно-техническая документация по эксплуатации бортовых систем регистрации полетных данных, сбора и передачи информации, включая системы фото- и видеосъемки, 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</w:t>
            </w:r>
          </w:p>
        </w:tc>
      </w:tr>
      <w:tr w:rsidR="00EA046D">
        <w:trPr>
          <w:trHeight w:val="115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tabs>
                <w:tab w:val="left" w:pos="9447"/>
              </w:tabs>
              <w:ind w:left="119" w:right="76"/>
              <w:jc w:val="both"/>
              <w:rPr>
                <w:color w:val="000009"/>
                <w:sz w:val="24"/>
              </w:rPr>
            </w:pPr>
            <w:r>
              <w:rPr>
                <w:color w:val="000009"/>
                <w:sz w:val="24"/>
              </w:rPr>
              <w:t xml:space="preserve">Системы мониторинга земной поверхности и воздушного пространства.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329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46D" w:rsidRDefault="00551AF8">
            <w:pPr>
              <w:pStyle w:val="TableParagraph"/>
              <w:tabs>
                <w:tab w:val="left" w:pos="9447"/>
              </w:tabs>
              <w:ind w:left="119" w:right="76"/>
              <w:jc w:val="both"/>
              <w:rPr>
                <w:color w:val="000009"/>
                <w:sz w:val="24"/>
              </w:rPr>
            </w:pPr>
            <w:r>
              <w:rPr>
                <w:color w:val="000009"/>
                <w:sz w:val="24"/>
              </w:rPr>
              <w:t xml:space="preserve">Возможные неисправности оборудования, способы их обнаружения и устранения.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</w:t>
            </w:r>
          </w:p>
        </w:tc>
      </w:tr>
      <w:tr w:rsidR="00EA046D">
        <w:trPr>
          <w:trHeight w:val="518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46D" w:rsidRDefault="00551AF8">
            <w:pPr>
              <w:pStyle w:val="TableParagraph"/>
              <w:tabs>
                <w:tab w:val="left" w:pos="9447"/>
              </w:tabs>
              <w:ind w:left="119" w:right="76"/>
              <w:jc w:val="both"/>
              <w:rPr>
                <w:color w:val="000009"/>
                <w:sz w:val="24"/>
              </w:rPr>
            </w:pPr>
            <w:r>
              <w:rPr>
                <w:color w:val="000009"/>
                <w:sz w:val="24"/>
              </w:rPr>
              <w:t xml:space="preserve">Порядок наладки, </w:t>
            </w:r>
            <w:proofErr w:type="spellStart"/>
            <w:r>
              <w:rPr>
                <w:color w:val="000009"/>
                <w:sz w:val="24"/>
              </w:rPr>
              <w:t>настройки</w:t>
            </w:r>
            <w:proofErr w:type="gramStart"/>
            <w:r>
              <w:rPr>
                <w:color w:val="000009"/>
                <w:sz w:val="24"/>
              </w:rPr>
              <w:t>,р</w:t>
            </w:r>
            <w:proofErr w:type="gramEnd"/>
            <w:r>
              <w:rPr>
                <w:color w:val="000009"/>
                <w:sz w:val="24"/>
              </w:rPr>
              <w:t>егулировки</w:t>
            </w:r>
            <w:proofErr w:type="spellEnd"/>
            <w:r>
              <w:rPr>
                <w:color w:val="000009"/>
                <w:sz w:val="24"/>
              </w:rPr>
              <w:t xml:space="preserve"> бортовых систем регистрации полетных данных, сбора и передачи </w:t>
            </w:r>
            <w:proofErr w:type="spellStart"/>
            <w:r>
              <w:rPr>
                <w:color w:val="000009"/>
                <w:sz w:val="24"/>
              </w:rPr>
              <w:t>информации,включая</w:t>
            </w:r>
            <w:proofErr w:type="spellEnd"/>
            <w:r>
              <w:rPr>
                <w:color w:val="000009"/>
                <w:sz w:val="24"/>
              </w:rPr>
              <w:t xml:space="preserve"> системы фото- и видеосъемки, а также иных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систем мониторинга земной поверхности и воздушного пространства.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</w:t>
            </w:r>
          </w:p>
        </w:tc>
      </w:tr>
      <w:tr w:rsidR="00EA046D">
        <w:trPr>
          <w:trHeight w:val="319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top w:val="single" w:sz="4" w:space="0" w:color="auto"/>
            </w:tcBorders>
            <w:shd w:val="clear" w:color="auto" w:fill="auto"/>
          </w:tcPr>
          <w:p w:rsidR="00EA046D" w:rsidRDefault="00551AF8">
            <w:pPr>
              <w:pStyle w:val="TableParagraph"/>
              <w:tabs>
                <w:tab w:val="left" w:pos="9447"/>
              </w:tabs>
              <w:ind w:left="119" w:right="76"/>
              <w:jc w:val="both"/>
              <w:rPr>
                <w:color w:val="000009"/>
                <w:sz w:val="24"/>
              </w:rPr>
            </w:pPr>
            <w:r>
              <w:rPr>
                <w:color w:val="000009"/>
                <w:sz w:val="24"/>
              </w:rPr>
              <w:t xml:space="preserve">Порядок проверки бортовых систем регистрации полетных данных, сбора и передачи информации, включая системы фото- и видеосъемки, а </w:t>
            </w:r>
            <w:r>
              <w:rPr>
                <w:color w:val="000009"/>
                <w:spacing w:val="-2"/>
                <w:sz w:val="24"/>
              </w:rPr>
              <w:t xml:space="preserve">также </w:t>
            </w:r>
            <w:r>
              <w:rPr>
                <w:color w:val="000009"/>
                <w:spacing w:val="-4"/>
                <w:sz w:val="24"/>
              </w:rPr>
              <w:t>иных с</w:t>
            </w:r>
            <w:r>
              <w:rPr>
                <w:color w:val="000009"/>
                <w:spacing w:val="-2"/>
                <w:sz w:val="24"/>
              </w:rPr>
              <w:t>истем мониторинга земной поверхности и воздушного пространства в лабораторных условиях и на БВС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color w:val="000009"/>
                <w:spacing w:val="-5"/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</w:t>
            </w:r>
          </w:p>
        </w:tc>
      </w:tr>
      <w:tr w:rsidR="00EA046D">
        <w:trPr>
          <w:trHeight w:val="893"/>
        </w:trPr>
        <w:tc>
          <w:tcPr>
            <w:tcW w:w="3361" w:type="dxa"/>
            <w:vMerge/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10078" w:type="dxa"/>
            <w:tcBorders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70" w:lineRule="exact"/>
              <w:ind w:left="119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 xml:space="preserve">Практическое занятие: </w:t>
            </w:r>
            <w:r>
              <w:rPr>
                <w:b/>
                <w:color w:val="000009"/>
                <w:sz w:val="24"/>
              </w:rPr>
              <w:t xml:space="preserve">Наладка, настройка, регулировка бортовых систем регистрации полетных данных, сбора и передачи информации, включая системы фото- и видеосъемки, а также иных систем мониторинга земной </w:t>
            </w:r>
            <w:proofErr w:type="spellStart"/>
            <w:r>
              <w:rPr>
                <w:b/>
                <w:color w:val="000009"/>
                <w:sz w:val="24"/>
              </w:rPr>
              <w:t>поверхностии</w:t>
            </w:r>
            <w:proofErr w:type="spellEnd"/>
            <w:r>
              <w:rPr>
                <w:b/>
                <w:color w:val="000009"/>
                <w:sz w:val="24"/>
              </w:rPr>
              <w:t xml:space="preserve"> воздушного пространства.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27" w:right="114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5</w:t>
            </w:r>
          </w:p>
        </w:tc>
      </w:tr>
      <w:tr w:rsidR="00EA046D">
        <w:trPr>
          <w:trHeight w:val="143"/>
        </w:trPr>
        <w:tc>
          <w:tcPr>
            <w:tcW w:w="3361" w:type="dxa"/>
            <w:vMerge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spacing w:line="268" w:lineRule="exact"/>
              <w:ind w:left="119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 xml:space="preserve">Практическое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занятие</w:t>
            </w:r>
            <w:proofErr w:type="gramStart"/>
            <w:r>
              <w:rPr>
                <w:b/>
                <w:color w:val="000009"/>
                <w:spacing w:val="-2"/>
                <w:sz w:val="24"/>
              </w:rPr>
              <w:t>:</w:t>
            </w:r>
            <w:r>
              <w:rPr>
                <w:b/>
                <w:color w:val="000009"/>
                <w:sz w:val="24"/>
              </w:rPr>
              <w:t>О</w:t>
            </w:r>
            <w:proofErr w:type="gramEnd"/>
            <w:r>
              <w:rPr>
                <w:b/>
                <w:color w:val="000009"/>
                <w:sz w:val="24"/>
              </w:rPr>
              <w:t>бнаружение</w:t>
            </w:r>
            <w:proofErr w:type="spellEnd"/>
            <w:r>
              <w:rPr>
                <w:b/>
                <w:color w:val="000009"/>
                <w:sz w:val="24"/>
              </w:rPr>
              <w:t xml:space="preserve"> и устранение неисправности бортовых систем регистрации полетных </w:t>
            </w:r>
            <w:proofErr w:type="spellStart"/>
            <w:r>
              <w:rPr>
                <w:b/>
                <w:color w:val="000009"/>
                <w:sz w:val="24"/>
              </w:rPr>
              <w:t>данных,сбора</w:t>
            </w:r>
            <w:proofErr w:type="spellEnd"/>
            <w:r>
              <w:rPr>
                <w:b/>
                <w:color w:val="000009"/>
                <w:sz w:val="24"/>
              </w:rPr>
              <w:t xml:space="preserve"> и передачи информации, включая системы фото- и видеосъемки, а также иных систем мониторинга земной поверхности и воздушного </w:t>
            </w:r>
            <w:r>
              <w:rPr>
                <w:b/>
                <w:color w:val="000009"/>
                <w:sz w:val="24"/>
              </w:rPr>
              <w:lastRenderedPageBreak/>
              <w:t>пространства.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5</w:t>
            </w:r>
          </w:p>
        </w:tc>
      </w:tr>
      <w:tr w:rsidR="00EA046D">
        <w:trPr>
          <w:trHeight w:val="142"/>
        </w:trPr>
        <w:tc>
          <w:tcPr>
            <w:tcW w:w="3361" w:type="dxa"/>
            <w:vMerge/>
            <w:tcBorders>
              <w:bottom w:val="single" w:sz="4" w:space="0" w:color="auto"/>
            </w:tcBorders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10078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 xml:space="preserve">Практическое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занятие</w:t>
            </w:r>
            <w:proofErr w:type="gramStart"/>
            <w:r>
              <w:rPr>
                <w:b/>
                <w:color w:val="000009"/>
                <w:spacing w:val="-2"/>
                <w:sz w:val="24"/>
              </w:rPr>
              <w:t>:</w:t>
            </w:r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роверка</w:t>
            </w:r>
            <w:proofErr w:type="spellEnd"/>
            <w:r>
              <w:rPr>
                <w:b/>
                <w:sz w:val="24"/>
                <w:szCs w:val="24"/>
              </w:rPr>
              <w:tab/>
              <w:t>бортовых</w:t>
            </w:r>
            <w:r>
              <w:rPr>
                <w:b/>
                <w:sz w:val="24"/>
                <w:szCs w:val="24"/>
              </w:rPr>
              <w:tab/>
              <w:t xml:space="preserve">систем регистрации полетных данных, сбора и передачи </w:t>
            </w:r>
            <w:proofErr w:type="spellStart"/>
            <w:r>
              <w:rPr>
                <w:b/>
                <w:sz w:val="24"/>
                <w:szCs w:val="24"/>
              </w:rPr>
              <w:t>информации,включая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системыфото</w:t>
            </w:r>
            <w:proofErr w:type="spellEnd"/>
            <w:r>
              <w:rPr>
                <w:b/>
                <w:sz w:val="24"/>
                <w:szCs w:val="24"/>
              </w:rPr>
              <w:t>- видеосъемки, а также иных систем мониторинга земной поверхности и воздушного пространства в лабораторных условиях и на БВС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A046D" w:rsidRDefault="00551AF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EA046D">
        <w:trPr>
          <w:trHeight w:val="273"/>
        </w:trPr>
        <w:tc>
          <w:tcPr>
            <w:tcW w:w="3361" w:type="dxa"/>
          </w:tcPr>
          <w:p w:rsidR="00EA046D" w:rsidRDefault="00EA046D">
            <w:pPr>
              <w:pStyle w:val="TableParagraph"/>
              <w:spacing w:line="253" w:lineRule="exact"/>
              <w:ind w:left="14"/>
              <w:jc w:val="center"/>
              <w:rPr>
                <w:b/>
                <w:sz w:val="24"/>
              </w:rPr>
            </w:pPr>
          </w:p>
        </w:tc>
        <w:tc>
          <w:tcPr>
            <w:tcW w:w="10078" w:type="dxa"/>
          </w:tcPr>
          <w:p w:rsidR="00EA046D" w:rsidRDefault="00551AF8">
            <w:pPr>
              <w:pStyle w:val="TableParagraph"/>
              <w:spacing w:line="253" w:lineRule="exact"/>
              <w:ind w:left="186"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(экзамен)</w:t>
            </w:r>
          </w:p>
        </w:tc>
        <w:tc>
          <w:tcPr>
            <w:tcW w:w="1561" w:type="dxa"/>
          </w:tcPr>
          <w:p w:rsidR="00EA046D" w:rsidRDefault="00551AF8">
            <w:pPr>
              <w:pStyle w:val="TableParagraph"/>
              <w:spacing w:line="253" w:lineRule="exact"/>
              <w:ind w:left="127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A046D">
        <w:trPr>
          <w:trHeight w:val="364"/>
        </w:trPr>
        <w:tc>
          <w:tcPr>
            <w:tcW w:w="13439" w:type="dxa"/>
            <w:gridSpan w:val="2"/>
          </w:tcPr>
          <w:p w:rsidR="00EA046D" w:rsidRDefault="00551AF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Всего</w:t>
            </w:r>
          </w:p>
        </w:tc>
        <w:tc>
          <w:tcPr>
            <w:tcW w:w="1561" w:type="dxa"/>
          </w:tcPr>
          <w:p w:rsidR="00EA046D" w:rsidRDefault="00551AF8">
            <w:pPr>
              <w:pStyle w:val="TableParagraph"/>
              <w:spacing w:line="273" w:lineRule="exact"/>
              <w:ind w:left="127" w:right="109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144</w:t>
            </w:r>
          </w:p>
        </w:tc>
      </w:tr>
    </w:tbl>
    <w:p w:rsidR="00EA046D" w:rsidRDefault="00EA046D">
      <w:pPr>
        <w:pStyle w:val="TableParagraph"/>
        <w:spacing w:line="273" w:lineRule="exact"/>
        <w:jc w:val="center"/>
        <w:rPr>
          <w:b/>
          <w:sz w:val="24"/>
        </w:rPr>
        <w:sectPr w:rsidR="00EA046D">
          <w:footerReference w:type="default" r:id="rId18"/>
          <w:pgSz w:w="16850" w:h="11910" w:orient="landscape"/>
          <w:pgMar w:top="820" w:right="850" w:bottom="280" w:left="850" w:header="0" w:footer="0" w:gutter="0"/>
          <w:cols w:space="720"/>
        </w:sectPr>
      </w:pPr>
    </w:p>
    <w:p w:rsidR="00EA046D" w:rsidRDefault="00551AF8">
      <w:pPr>
        <w:pStyle w:val="a6"/>
        <w:numPr>
          <w:ilvl w:val="2"/>
          <w:numId w:val="17"/>
        </w:numPr>
        <w:tabs>
          <w:tab w:val="left" w:pos="1095"/>
        </w:tabs>
        <w:spacing w:before="60"/>
        <w:ind w:left="1095"/>
        <w:jc w:val="left"/>
        <w:rPr>
          <w:b/>
          <w:sz w:val="24"/>
        </w:rPr>
      </w:pPr>
      <w:r>
        <w:rPr>
          <w:b/>
          <w:spacing w:val="-2"/>
          <w:sz w:val="24"/>
        </w:rPr>
        <w:lastRenderedPageBreak/>
        <w:t>УСЛОВИЯРЕАЛИЗАЦИИПРОГРАММЫПРОФЕССИОНАЛЬНОГОМОДУЛЯ</w:t>
      </w:r>
    </w:p>
    <w:p w:rsidR="00EA046D" w:rsidRDefault="00551AF8">
      <w:pPr>
        <w:pStyle w:val="a6"/>
        <w:numPr>
          <w:ilvl w:val="3"/>
          <w:numId w:val="17"/>
        </w:numPr>
        <w:tabs>
          <w:tab w:val="left" w:pos="1241"/>
        </w:tabs>
        <w:spacing w:before="271"/>
        <w:ind w:right="9" w:firstLine="710"/>
        <w:jc w:val="both"/>
        <w:rPr>
          <w:sz w:val="24"/>
        </w:rPr>
      </w:pPr>
      <w:r>
        <w:rPr>
          <w:sz w:val="24"/>
        </w:rPr>
        <w:t>Для реализации программы профессионального модуля должны быть предусмотрены следующие специальные помещения: лабораторий «Электротехники и электроники», кабинетов безопасности полетов; аэродинамики в соответствии с п. 6.1.2.1, п. 6.1.2.3. образовательной программы по специальности.</w:t>
      </w:r>
    </w:p>
    <w:p w:rsidR="00EA046D" w:rsidRDefault="00551AF8">
      <w:pPr>
        <w:pStyle w:val="a4"/>
        <w:spacing w:before="3" w:line="237" w:lineRule="auto"/>
        <w:ind w:left="67" w:right="18" w:firstLine="710"/>
        <w:jc w:val="both"/>
      </w:pPr>
      <w:r>
        <w:t xml:space="preserve">Базы практики оснащены в соответствии с </w:t>
      </w:r>
      <w:proofErr w:type="gramStart"/>
      <w:r>
        <w:t>п</w:t>
      </w:r>
      <w:proofErr w:type="gramEnd"/>
      <w:r>
        <w:t xml:space="preserve"> 6.1.2.5 образовательной программы по </w:t>
      </w:r>
      <w:r>
        <w:rPr>
          <w:spacing w:val="-2"/>
        </w:rPr>
        <w:t>специальности.</w:t>
      </w:r>
    </w:p>
    <w:p w:rsidR="00EA046D" w:rsidRDefault="00EA046D">
      <w:pPr>
        <w:pStyle w:val="a4"/>
      </w:pPr>
    </w:p>
    <w:p w:rsidR="00EA046D" w:rsidRDefault="00EA046D">
      <w:pPr>
        <w:pStyle w:val="a4"/>
        <w:spacing w:before="8"/>
      </w:pPr>
    </w:p>
    <w:p w:rsidR="00EA046D" w:rsidRDefault="00551AF8">
      <w:pPr>
        <w:pStyle w:val="2"/>
        <w:numPr>
          <w:ilvl w:val="2"/>
          <w:numId w:val="18"/>
        </w:numPr>
        <w:tabs>
          <w:tab w:val="left" w:pos="670"/>
        </w:tabs>
        <w:spacing w:line="273" w:lineRule="exact"/>
        <w:ind w:left="670" w:hanging="603"/>
        <w:jc w:val="both"/>
      </w:pPr>
      <w:r>
        <w:t>Основные</w:t>
      </w:r>
      <w:r>
        <w:rPr>
          <w:spacing w:val="-9"/>
        </w:rPr>
        <w:t xml:space="preserve"> </w:t>
      </w:r>
      <w:r>
        <w:t>печатные</w:t>
      </w:r>
      <w:r>
        <w:rPr>
          <w:spacing w:val="-7"/>
        </w:rPr>
        <w:t xml:space="preserve"> </w:t>
      </w:r>
      <w:r>
        <w:rPr>
          <w:spacing w:val="-2"/>
        </w:rPr>
        <w:t>издания</w:t>
      </w:r>
    </w:p>
    <w:p w:rsidR="00EA046D" w:rsidRDefault="00551AF8">
      <w:pPr>
        <w:pStyle w:val="a6"/>
        <w:numPr>
          <w:ilvl w:val="0"/>
          <w:numId w:val="19"/>
        </w:numPr>
        <w:tabs>
          <w:tab w:val="left" w:pos="787"/>
          <w:tab w:val="left" w:pos="2352"/>
          <w:tab w:val="left" w:pos="4353"/>
          <w:tab w:val="left" w:pos="5853"/>
          <w:tab w:val="left" w:pos="6933"/>
          <w:tab w:val="left" w:pos="8062"/>
          <w:tab w:val="left" w:pos="9468"/>
        </w:tabs>
        <w:ind w:left="787" w:right="5" w:hanging="361"/>
        <w:jc w:val="both"/>
        <w:rPr>
          <w:sz w:val="24"/>
        </w:rPr>
      </w:pPr>
      <w:proofErr w:type="spellStart"/>
      <w:r>
        <w:rPr>
          <w:sz w:val="24"/>
        </w:rPr>
        <w:t>Рэндал</w:t>
      </w:r>
      <w:proofErr w:type="spellEnd"/>
      <w:r>
        <w:rPr>
          <w:sz w:val="24"/>
        </w:rPr>
        <w:t xml:space="preserve"> У. </w:t>
      </w:r>
      <w:proofErr w:type="spellStart"/>
      <w:r>
        <w:rPr>
          <w:sz w:val="24"/>
        </w:rPr>
        <w:t>Биард</w:t>
      </w:r>
      <w:proofErr w:type="spellEnd"/>
      <w:r>
        <w:rPr>
          <w:sz w:val="24"/>
        </w:rPr>
        <w:t xml:space="preserve"> Малые беспилотные летательные аппараты [Электронный ресурс]: теория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и практика/ </w:t>
      </w:r>
      <w:proofErr w:type="spellStart"/>
      <w:r>
        <w:rPr>
          <w:sz w:val="24"/>
        </w:rPr>
        <w:t>Рэндал</w:t>
      </w:r>
      <w:proofErr w:type="spellEnd"/>
      <w:r>
        <w:rPr>
          <w:sz w:val="24"/>
        </w:rPr>
        <w:t xml:space="preserve"> У. </w:t>
      </w:r>
      <w:proofErr w:type="spellStart"/>
      <w:r>
        <w:rPr>
          <w:sz w:val="24"/>
        </w:rPr>
        <w:t>Биард</w:t>
      </w:r>
      <w:proofErr w:type="spellEnd"/>
      <w:r>
        <w:rPr>
          <w:sz w:val="24"/>
        </w:rPr>
        <w:t xml:space="preserve">, Тимоти У. </w:t>
      </w:r>
      <w:proofErr w:type="spellStart"/>
      <w:r>
        <w:rPr>
          <w:sz w:val="24"/>
        </w:rPr>
        <w:t>МакЛэйн</w:t>
      </w:r>
      <w:proofErr w:type="spellEnd"/>
      <w:r>
        <w:rPr>
          <w:sz w:val="24"/>
        </w:rPr>
        <w:t xml:space="preserve">— </w:t>
      </w:r>
      <w:proofErr w:type="gramStart"/>
      <w:r>
        <w:rPr>
          <w:sz w:val="24"/>
        </w:rPr>
        <w:t>Эл</w:t>
      </w:r>
      <w:proofErr w:type="gramEnd"/>
      <w:r>
        <w:rPr>
          <w:sz w:val="24"/>
        </w:rPr>
        <w:t>ектрон. текстовые данные.—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Москва: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Техносфера</w:t>
      </w:r>
      <w:proofErr w:type="spellEnd"/>
      <w:r>
        <w:rPr>
          <w:spacing w:val="-2"/>
          <w:sz w:val="24"/>
        </w:rPr>
        <w:t>,</w:t>
      </w:r>
      <w:r>
        <w:rPr>
          <w:sz w:val="24"/>
        </w:rPr>
        <w:tab/>
      </w:r>
      <w:r>
        <w:rPr>
          <w:spacing w:val="-2"/>
          <w:sz w:val="24"/>
        </w:rPr>
        <w:t>2019.—</w:t>
      </w:r>
      <w:r>
        <w:rPr>
          <w:sz w:val="24"/>
        </w:rPr>
        <w:tab/>
      </w:r>
      <w:r>
        <w:rPr>
          <w:spacing w:val="-4"/>
          <w:sz w:val="24"/>
        </w:rPr>
        <w:t>312</w:t>
      </w:r>
      <w:r>
        <w:rPr>
          <w:sz w:val="24"/>
        </w:rPr>
        <w:tab/>
      </w:r>
      <w:r>
        <w:rPr>
          <w:spacing w:val="-4"/>
          <w:sz w:val="24"/>
        </w:rPr>
        <w:t>с.—</w:t>
      </w:r>
      <w:r>
        <w:rPr>
          <w:sz w:val="24"/>
        </w:rPr>
        <w:tab/>
      </w:r>
      <w:r>
        <w:rPr>
          <w:spacing w:val="-2"/>
          <w:sz w:val="24"/>
        </w:rPr>
        <w:t>Режим</w:t>
      </w:r>
      <w:r>
        <w:rPr>
          <w:sz w:val="24"/>
        </w:rPr>
        <w:tab/>
      </w:r>
      <w:r>
        <w:rPr>
          <w:spacing w:val="-2"/>
          <w:sz w:val="24"/>
        </w:rPr>
        <w:t xml:space="preserve">доступа: </w:t>
      </w:r>
      <w:hyperlink r:id="rId19">
        <w:r>
          <w:rPr>
            <w:sz w:val="24"/>
          </w:rPr>
          <w:t>http://www.iprbookshop.ru/36871.html.</w:t>
        </w:r>
      </w:hyperlink>
      <w:r>
        <w:rPr>
          <w:sz w:val="24"/>
        </w:rPr>
        <w:t>— ЭБС «</w:t>
      </w:r>
      <w:proofErr w:type="spellStart"/>
      <w:r>
        <w:rPr>
          <w:sz w:val="24"/>
        </w:rPr>
        <w:t>IPRbooks</w:t>
      </w:r>
      <w:proofErr w:type="spellEnd"/>
      <w:r>
        <w:rPr>
          <w:sz w:val="24"/>
        </w:rPr>
        <w:t>».</w:t>
      </w:r>
    </w:p>
    <w:p w:rsidR="00EA046D" w:rsidRDefault="00551AF8">
      <w:pPr>
        <w:pStyle w:val="a6"/>
        <w:numPr>
          <w:ilvl w:val="0"/>
          <w:numId w:val="19"/>
        </w:numPr>
        <w:tabs>
          <w:tab w:val="left" w:pos="787"/>
        </w:tabs>
        <w:ind w:left="787" w:right="7" w:hanging="361"/>
        <w:jc w:val="both"/>
        <w:rPr>
          <w:sz w:val="24"/>
        </w:rPr>
      </w:pPr>
      <w:proofErr w:type="spellStart"/>
      <w:r>
        <w:rPr>
          <w:sz w:val="24"/>
        </w:rPr>
        <w:t>Парафесь</w:t>
      </w:r>
      <w:proofErr w:type="spellEnd"/>
      <w:r>
        <w:rPr>
          <w:sz w:val="24"/>
        </w:rPr>
        <w:t xml:space="preserve"> С.Г. Проектирование конструкции и САУ БПЛА с учетом </w:t>
      </w:r>
      <w:proofErr w:type="spellStart"/>
      <w:r>
        <w:rPr>
          <w:sz w:val="24"/>
        </w:rPr>
        <w:t>аэроупругости</w:t>
      </w:r>
      <w:proofErr w:type="spellEnd"/>
      <w:r>
        <w:rPr>
          <w:sz w:val="24"/>
        </w:rPr>
        <w:t xml:space="preserve"> [Электронный ресурс]: постановка и методы решения задачи/ </w:t>
      </w:r>
      <w:proofErr w:type="spellStart"/>
      <w:r>
        <w:rPr>
          <w:sz w:val="24"/>
        </w:rPr>
        <w:t>Парафесь</w:t>
      </w:r>
      <w:proofErr w:type="spellEnd"/>
      <w:r>
        <w:rPr>
          <w:sz w:val="24"/>
        </w:rPr>
        <w:t xml:space="preserve"> С.Г., Смыслов В.И.— Электрон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т</w:t>
      </w:r>
      <w:proofErr w:type="gramEnd"/>
      <w:r>
        <w:rPr>
          <w:sz w:val="24"/>
        </w:rPr>
        <w:t xml:space="preserve">екстовые данные.— Москва: </w:t>
      </w:r>
      <w:proofErr w:type="spellStart"/>
      <w:r>
        <w:rPr>
          <w:sz w:val="24"/>
        </w:rPr>
        <w:t>Техносфера</w:t>
      </w:r>
      <w:proofErr w:type="spellEnd"/>
      <w:r>
        <w:rPr>
          <w:sz w:val="24"/>
        </w:rPr>
        <w:t xml:space="preserve">, 2018.— 182 с.— Режим доступа: </w:t>
      </w:r>
      <w:hyperlink r:id="rId20">
        <w:r>
          <w:rPr>
            <w:sz w:val="24"/>
          </w:rPr>
          <w:t>http://www.iprbookshop.ru/84701.html.</w:t>
        </w:r>
      </w:hyperlink>
      <w:r>
        <w:rPr>
          <w:sz w:val="24"/>
        </w:rPr>
        <w:t>— ЭБС «</w:t>
      </w:r>
      <w:proofErr w:type="spellStart"/>
      <w:r>
        <w:rPr>
          <w:sz w:val="24"/>
        </w:rPr>
        <w:t>IPRbooks</w:t>
      </w:r>
      <w:proofErr w:type="spellEnd"/>
      <w:r>
        <w:rPr>
          <w:sz w:val="24"/>
        </w:rPr>
        <w:t>»</w:t>
      </w:r>
    </w:p>
    <w:p w:rsidR="00EA046D" w:rsidRDefault="00551AF8">
      <w:pPr>
        <w:pStyle w:val="a6"/>
        <w:numPr>
          <w:ilvl w:val="0"/>
          <w:numId w:val="19"/>
        </w:numPr>
        <w:tabs>
          <w:tab w:val="left" w:pos="787"/>
        </w:tabs>
        <w:ind w:left="787" w:right="6" w:hanging="361"/>
        <w:jc w:val="both"/>
        <w:rPr>
          <w:sz w:val="24"/>
        </w:rPr>
      </w:pPr>
      <w:r>
        <w:rPr>
          <w:sz w:val="24"/>
        </w:rPr>
        <w:t>Санников В.А. Основы воздушного законодательства [Электронный ресурс]: учебное пособие/ Санников В.А.— Электрон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т</w:t>
      </w:r>
      <w:proofErr w:type="gramEnd"/>
      <w:r>
        <w:rPr>
          <w:sz w:val="24"/>
        </w:rPr>
        <w:t>екстовые данные.— Москва: Институт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аэронавигации, 2019.— 281 c.— Режим доступа: </w:t>
      </w:r>
      <w:hyperlink r:id="rId21">
        <w:r>
          <w:rPr>
            <w:sz w:val="24"/>
          </w:rPr>
          <w:t>http://www.iprbookshop.ru/88418.html.</w:t>
        </w:r>
      </w:hyperlink>
      <w:r>
        <w:rPr>
          <w:sz w:val="24"/>
        </w:rPr>
        <w:t>— ЭБС «</w:t>
      </w:r>
      <w:proofErr w:type="spellStart"/>
      <w:r>
        <w:rPr>
          <w:sz w:val="24"/>
        </w:rPr>
        <w:t>IPRbooks</w:t>
      </w:r>
      <w:proofErr w:type="spellEnd"/>
      <w:r>
        <w:rPr>
          <w:sz w:val="24"/>
        </w:rPr>
        <w:t>» Мельников Д. Информационная безопасность открытых систем.- М.: Форум, 2019.</w:t>
      </w:r>
    </w:p>
    <w:p w:rsidR="00EA046D" w:rsidRDefault="00551AF8">
      <w:pPr>
        <w:pStyle w:val="a6"/>
        <w:numPr>
          <w:ilvl w:val="0"/>
          <w:numId w:val="19"/>
        </w:numPr>
        <w:tabs>
          <w:tab w:val="left" w:pos="787"/>
        </w:tabs>
        <w:spacing w:before="1"/>
        <w:ind w:left="787" w:hanging="361"/>
        <w:jc w:val="both"/>
        <w:rPr>
          <w:sz w:val="24"/>
        </w:rPr>
      </w:pPr>
      <w:r>
        <w:rPr>
          <w:sz w:val="24"/>
        </w:rPr>
        <w:t>Радиотехнические методы определения местоположения и параметров движения объектов [Электронный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ресурс]:</w:t>
      </w:r>
      <w:r>
        <w:rPr>
          <w:spacing w:val="-1"/>
          <w:sz w:val="24"/>
        </w:rPr>
        <w:t xml:space="preserve"> </w:t>
      </w:r>
      <w:r>
        <w:rPr>
          <w:sz w:val="24"/>
        </w:rPr>
        <w:t>монография/</w:t>
      </w:r>
      <w:r>
        <w:rPr>
          <w:spacing w:val="-1"/>
          <w:sz w:val="24"/>
        </w:rPr>
        <w:t xml:space="preserve"> </w:t>
      </w:r>
      <w:r>
        <w:rPr>
          <w:sz w:val="24"/>
        </w:rPr>
        <w:t>Ю.Г.</w:t>
      </w:r>
      <w:r>
        <w:rPr>
          <w:spacing w:val="-3"/>
          <w:sz w:val="24"/>
        </w:rPr>
        <w:t xml:space="preserve"> </w:t>
      </w:r>
      <w:r>
        <w:rPr>
          <w:sz w:val="24"/>
        </w:rPr>
        <w:t>Булычев [и</w:t>
      </w:r>
      <w:r>
        <w:rPr>
          <w:spacing w:val="-5"/>
          <w:sz w:val="24"/>
        </w:rPr>
        <w:t xml:space="preserve"> </w:t>
      </w:r>
      <w:r>
        <w:rPr>
          <w:sz w:val="24"/>
        </w:rPr>
        <w:t>др.].—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</w:t>
      </w:r>
      <w:proofErr w:type="gramStart"/>
      <w:r>
        <w:rPr>
          <w:sz w:val="24"/>
        </w:rPr>
        <w:t>.</w:t>
      </w:r>
      <w:proofErr w:type="gramEnd"/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т</w:t>
      </w:r>
      <w:proofErr w:type="gramEnd"/>
      <w:r>
        <w:rPr>
          <w:sz w:val="24"/>
        </w:rPr>
        <w:t>екстовые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данные.— Ростов-на-Дону: Северо-Кавказский филиал Московского технического университета связи и информатики, 2019.— 266 c.— Режим доступа: </w:t>
      </w:r>
      <w:hyperlink r:id="rId22">
        <w:r>
          <w:rPr>
            <w:sz w:val="24"/>
          </w:rPr>
          <w:t>http://www.iprbookshop.ru/61312.html.</w:t>
        </w:r>
      </w:hyperlink>
      <w:r>
        <w:rPr>
          <w:sz w:val="24"/>
        </w:rPr>
        <w:t>— ЭБС «</w:t>
      </w:r>
      <w:proofErr w:type="spellStart"/>
      <w:r>
        <w:rPr>
          <w:sz w:val="24"/>
        </w:rPr>
        <w:t>IPRbooks»Синицын</w:t>
      </w:r>
      <w:proofErr w:type="spellEnd"/>
      <w:r>
        <w:rPr>
          <w:sz w:val="24"/>
        </w:rPr>
        <w:t xml:space="preserve"> С.В. , </w:t>
      </w:r>
      <w:proofErr w:type="spellStart"/>
      <w:r>
        <w:rPr>
          <w:sz w:val="24"/>
        </w:rPr>
        <w:t>Батаев</w:t>
      </w:r>
      <w:proofErr w:type="spellEnd"/>
      <w:r>
        <w:rPr>
          <w:sz w:val="24"/>
        </w:rPr>
        <w:t xml:space="preserve"> А.В. , </w:t>
      </w:r>
      <w:proofErr w:type="spellStart"/>
      <w:r>
        <w:rPr>
          <w:sz w:val="24"/>
        </w:rPr>
        <w:t>Налютин</w:t>
      </w:r>
      <w:proofErr w:type="spellEnd"/>
      <w:r>
        <w:rPr>
          <w:sz w:val="24"/>
        </w:rPr>
        <w:t xml:space="preserve"> Н.Ю. Операционные системы – М.: Издательский центр «Академия», 20</w:t>
      </w:r>
    </w:p>
    <w:p w:rsidR="00EA046D" w:rsidRDefault="00EA046D">
      <w:pPr>
        <w:pStyle w:val="a4"/>
        <w:spacing w:before="2"/>
      </w:pPr>
    </w:p>
    <w:p w:rsidR="00EA046D" w:rsidRDefault="00551AF8">
      <w:pPr>
        <w:pStyle w:val="2"/>
        <w:numPr>
          <w:ilvl w:val="2"/>
          <w:numId w:val="18"/>
        </w:numPr>
        <w:tabs>
          <w:tab w:val="left" w:pos="670"/>
        </w:tabs>
        <w:spacing w:before="1" w:line="275" w:lineRule="exact"/>
        <w:ind w:left="670" w:hanging="603"/>
        <w:jc w:val="both"/>
      </w:pPr>
      <w:r>
        <w:t>Основные</w:t>
      </w:r>
      <w:r>
        <w:rPr>
          <w:spacing w:val="-9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rPr>
          <w:spacing w:val="-2"/>
        </w:rPr>
        <w:t>издания</w:t>
      </w:r>
    </w:p>
    <w:p w:rsidR="00EA046D" w:rsidRDefault="00551AF8">
      <w:pPr>
        <w:pStyle w:val="a6"/>
        <w:numPr>
          <w:ilvl w:val="3"/>
          <w:numId w:val="18"/>
        </w:numPr>
        <w:tabs>
          <w:tab w:val="left" w:pos="787"/>
        </w:tabs>
        <w:ind w:right="14"/>
        <w:jc w:val="both"/>
        <w:rPr>
          <w:sz w:val="24"/>
        </w:rPr>
      </w:pPr>
      <w:r>
        <w:rPr>
          <w:sz w:val="24"/>
        </w:rPr>
        <w:t xml:space="preserve">Российские </w:t>
      </w:r>
      <w:proofErr w:type="spellStart"/>
      <w:r>
        <w:rPr>
          <w:sz w:val="24"/>
        </w:rPr>
        <w:t>беспилотники</w:t>
      </w:r>
      <w:proofErr w:type="spellEnd"/>
      <w:r>
        <w:rPr>
          <w:sz w:val="24"/>
        </w:rPr>
        <w:t xml:space="preserve"> // Сайт-портал для консолидации представителей беспилотного сообщества на одном ресурсе, с целью более плотного взаимодействия внутри отрасли и формирования единого информационного поля. - Режим доступа к сайту: </w:t>
      </w:r>
      <w:r>
        <w:rPr>
          <w:spacing w:val="-2"/>
          <w:sz w:val="24"/>
        </w:rPr>
        <w:t>https://russiandrone.ru/publications/bespilotnye-letatelnye-apparaty/</w:t>
      </w:r>
    </w:p>
    <w:p w:rsidR="00EA046D" w:rsidRDefault="00551AF8">
      <w:pPr>
        <w:pStyle w:val="a6"/>
        <w:numPr>
          <w:ilvl w:val="3"/>
          <w:numId w:val="18"/>
        </w:numPr>
        <w:tabs>
          <w:tab w:val="left" w:pos="787"/>
        </w:tabs>
        <w:ind w:right="8"/>
        <w:jc w:val="both"/>
        <w:rPr>
          <w:sz w:val="24"/>
        </w:rPr>
      </w:pPr>
      <w:r>
        <w:rPr>
          <w:sz w:val="24"/>
        </w:rPr>
        <w:t xml:space="preserve">2. Беспилотные летательные аппараты - БПЛА. </w:t>
      </w:r>
      <w:proofErr w:type="spellStart"/>
      <w:r>
        <w:rPr>
          <w:sz w:val="24"/>
        </w:rPr>
        <w:t>Дроны</w:t>
      </w:r>
      <w:proofErr w:type="spellEnd"/>
      <w:r>
        <w:rPr>
          <w:sz w:val="24"/>
        </w:rPr>
        <w:t>. История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//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рофессиональное интернет сообщество, справочный портал по БПЛА. - Режим доступа к сайту: </w:t>
      </w:r>
      <w:hyperlink r:id="rId23">
        <w:r>
          <w:rPr>
            <w:sz w:val="24"/>
          </w:rPr>
          <w:t>http://avia.pro/blog/bespilotnye-letatelnye-apparaty-drony-istoriya</w:t>
        </w:r>
      </w:hyperlink>
      <w:r>
        <w:rPr>
          <w:sz w:val="24"/>
        </w:rPr>
        <w:t xml:space="preserve"> ал «Российское образование </w:t>
      </w:r>
      <w:hyperlink r:id="rId24">
        <w:r>
          <w:rPr>
            <w:spacing w:val="-2"/>
            <w:sz w:val="24"/>
          </w:rPr>
          <w:t>www.edu.ru</w:t>
        </w:r>
      </w:hyperlink>
    </w:p>
    <w:p w:rsidR="00EA046D" w:rsidRDefault="00EA046D">
      <w:pPr>
        <w:pStyle w:val="a4"/>
      </w:pPr>
    </w:p>
    <w:p w:rsidR="00EA046D" w:rsidRDefault="00EA046D">
      <w:pPr>
        <w:pStyle w:val="a4"/>
        <w:spacing w:before="199"/>
      </w:pPr>
    </w:p>
    <w:p w:rsidR="00EA046D" w:rsidRDefault="00551AF8">
      <w:pPr>
        <w:pStyle w:val="1"/>
        <w:numPr>
          <w:ilvl w:val="2"/>
          <w:numId w:val="17"/>
        </w:numPr>
        <w:tabs>
          <w:tab w:val="left" w:pos="2472"/>
          <w:tab w:val="left" w:pos="3299"/>
        </w:tabs>
        <w:spacing w:before="0" w:line="237" w:lineRule="auto"/>
        <w:ind w:left="3299" w:right="1802" w:hanging="1071"/>
        <w:jc w:val="left"/>
      </w:pPr>
      <w:bookmarkStart w:id="7" w:name="4._КОНТРОЛЬ_И_ОЦЕНКА_РЕЗУЛЬТАТОВ_ОСВОЕНИ"/>
      <w:bookmarkEnd w:id="7"/>
      <w:r>
        <w:t>КОНТРОЛЬ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РЕЗУЛЬТАТОВ</w:t>
      </w:r>
      <w:r>
        <w:rPr>
          <w:spacing w:val="-11"/>
        </w:rPr>
        <w:t xml:space="preserve"> </w:t>
      </w:r>
      <w:r>
        <w:t>ОСВОЕНИЯ ПРОФЕССИОНАЛЬНОГО МОДУЛЯ</w:t>
      </w:r>
    </w:p>
    <w:p w:rsidR="00EA046D" w:rsidRDefault="00EA046D">
      <w:pPr>
        <w:pStyle w:val="a4"/>
        <w:rPr>
          <w:b/>
          <w:sz w:val="20"/>
        </w:rPr>
      </w:pPr>
    </w:p>
    <w:p w:rsidR="00EA046D" w:rsidRDefault="00EA046D">
      <w:pPr>
        <w:pStyle w:val="a4"/>
        <w:spacing w:before="98"/>
        <w:rPr>
          <w:b/>
          <w:sz w:val="20"/>
        </w:rPr>
      </w:pPr>
    </w:p>
    <w:tbl>
      <w:tblPr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544"/>
        <w:gridCol w:w="2128"/>
      </w:tblGrid>
      <w:tr w:rsidR="00EA046D">
        <w:trPr>
          <w:trHeight w:val="1382"/>
        </w:trPr>
        <w:tc>
          <w:tcPr>
            <w:tcW w:w="3261" w:type="dxa"/>
          </w:tcPr>
          <w:p w:rsidR="00EA046D" w:rsidRDefault="00551AF8">
            <w:pPr>
              <w:pStyle w:val="TableParagraph"/>
              <w:ind w:left="249" w:right="230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Код</w:t>
            </w:r>
            <w:r>
              <w:rPr>
                <w:b/>
                <w:color w:val="000009"/>
                <w:spacing w:val="-10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</w:t>
            </w:r>
            <w:r>
              <w:rPr>
                <w:b/>
                <w:color w:val="000009"/>
                <w:spacing w:val="-9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наименование</w:t>
            </w:r>
            <w:r>
              <w:rPr>
                <w:b/>
                <w:color w:val="000009"/>
                <w:spacing w:val="-1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</w:t>
            </w:r>
            <w:proofErr w:type="gramStart"/>
            <w:r>
              <w:rPr>
                <w:b/>
                <w:color w:val="000009"/>
                <w:sz w:val="24"/>
              </w:rPr>
              <w:t>о-</w:t>
            </w:r>
            <w:proofErr w:type="gramEnd"/>
            <w:r>
              <w:rPr>
                <w:b/>
                <w:color w:val="000009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z w:val="24"/>
              </w:rPr>
              <w:t>фессиональных</w:t>
            </w:r>
            <w:proofErr w:type="spellEnd"/>
            <w:r>
              <w:rPr>
                <w:b/>
                <w:color w:val="000009"/>
                <w:sz w:val="24"/>
              </w:rPr>
              <w:t xml:space="preserve"> и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общихкомпетенций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 xml:space="preserve">,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формируе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>-</w:t>
            </w:r>
          </w:p>
          <w:p w:rsidR="00EA046D" w:rsidRDefault="00551AF8">
            <w:pPr>
              <w:pStyle w:val="TableParagraph"/>
              <w:spacing w:line="261" w:lineRule="exact"/>
              <w:ind w:left="1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000009"/>
                <w:spacing w:val="-2"/>
                <w:sz w:val="24"/>
              </w:rPr>
              <w:t>мыхврамкахмодуля</w:t>
            </w:r>
            <w:proofErr w:type="spellEnd"/>
          </w:p>
        </w:tc>
        <w:tc>
          <w:tcPr>
            <w:tcW w:w="3544" w:type="dxa"/>
          </w:tcPr>
          <w:p w:rsidR="00EA046D" w:rsidRDefault="00551AF8">
            <w:pPr>
              <w:pStyle w:val="TableParagraph"/>
              <w:spacing w:before="270"/>
              <w:ind w:left="811"/>
              <w:rPr>
                <w:b/>
                <w:sz w:val="24"/>
              </w:rPr>
            </w:pPr>
            <w:proofErr w:type="spellStart"/>
            <w:r>
              <w:rPr>
                <w:b/>
                <w:color w:val="000009"/>
                <w:spacing w:val="-2"/>
                <w:sz w:val="24"/>
              </w:rPr>
              <w:t>Критерииоценки</w:t>
            </w:r>
            <w:proofErr w:type="spellEnd"/>
          </w:p>
        </w:tc>
        <w:tc>
          <w:tcPr>
            <w:tcW w:w="2128" w:type="dxa"/>
          </w:tcPr>
          <w:p w:rsidR="00EA046D" w:rsidRDefault="00551AF8">
            <w:pPr>
              <w:pStyle w:val="TableParagraph"/>
              <w:spacing w:before="270"/>
              <w:ind w:left="205"/>
              <w:rPr>
                <w:b/>
                <w:sz w:val="24"/>
              </w:rPr>
            </w:pPr>
            <w:proofErr w:type="spellStart"/>
            <w:r>
              <w:rPr>
                <w:b/>
                <w:color w:val="000009"/>
                <w:spacing w:val="-2"/>
                <w:sz w:val="24"/>
              </w:rPr>
              <w:t>Методыоценки</w:t>
            </w:r>
            <w:proofErr w:type="spellEnd"/>
          </w:p>
        </w:tc>
      </w:tr>
    </w:tbl>
    <w:p w:rsidR="00EA046D" w:rsidRDefault="00EA046D">
      <w:pPr>
        <w:pStyle w:val="TableParagraph"/>
        <w:rPr>
          <w:b/>
          <w:sz w:val="24"/>
        </w:rPr>
        <w:sectPr w:rsidR="00EA046D">
          <w:footerReference w:type="default" r:id="rId25"/>
          <w:pgSz w:w="11910" w:h="16840"/>
          <w:pgMar w:top="960" w:right="425" w:bottom="280" w:left="1133" w:header="0" w:footer="0" w:gutter="0"/>
          <w:cols w:space="720"/>
        </w:sectPr>
      </w:pPr>
    </w:p>
    <w:tbl>
      <w:tblPr>
        <w:tblW w:w="0" w:type="auto"/>
        <w:tblInd w:w="5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"/>
        <w:gridCol w:w="3193"/>
        <w:gridCol w:w="68"/>
        <w:gridCol w:w="3476"/>
        <w:gridCol w:w="68"/>
        <w:gridCol w:w="2060"/>
        <w:gridCol w:w="68"/>
      </w:tblGrid>
      <w:tr w:rsidR="00EA046D">
        <w:trPr>
          <w:gridBefore w:val="1"/>
          <w:wBefore w:w="67" w:type="dxa"/>
          <w:trHeight w:val="4690"/>
        </w:trPr>
        <w:tc>
          <w:tcPr>
            <w:tcW w:w="3261" w:type="dxa"/>
            <w:gridSpan w:val="2"/>
            <w:vMerge w:val="restart"/>
          </w:tcPr>
          <w:p w:rsidR="00EA046D" w:rsidRDefault="00551AF8">
            <w:pPr>
              <w:pStyle w:val="TableParagraph"/>
              <w:ind w:left="110" w:right="81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lastRenderedPageBreak/>
              <w:t>ПК3.1</w:t>
            </w:r>
            <w:proofErr w:type="gramStart"/>
            <w:r>
              <w:rPr>
                <w:color w:val="000009"/>
                <w:spacing w:val="-2"/>
                <w:sz w:val="24"/>
              </w:rPr>
              <w:t xml:space="preserve"> О</w:t>
            </w:r>
            <w:proofErr w:type="gramEnd"/>
            <w:r>
              <w:rPr>
                <w:color w:val="000009"/>
                <w:spacing w:val="-2"/>
                <w:sz w:val="24"/>
              </w:rPr>
              <w:t xml:space="preserve">существлять входной контроль функциональных </w:t>
            </w:r>
            <w:r>
              <w:rPr>
                <w:color w:val="000009"/>
                <w:sz w:val="24"/>
              </w:rPr>
              <w:t xml:space="preserve">узлов, деталей и материалов </w:t>
            </w:r>
            <w:r>
              <w:rPr>
                <w:color w:val="000009"/>
                <w:spacing w:val="-2"/>
                <w:sz w:val="24"/>
              </w:rPr>
              <w:t>оборудования полезной нагрузки беспилотного воздушного судна в соответствии с разработанным технологическим процессом</w:t>
            </w: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37" w:lineRule="auto"/>
              <w:ind w:left="109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75%правильных ответов в обл</w:t>
            </w:r>
            <w:r>
              <w:rPr>
                <w:color w:val="000009"/>
                <w:sz w:val="24"/>
              </w:rPr>
              <w:t>асти знания:</w:t>
            </w:r>
          </w:p>
          <w:p w:rsidR="00EA046D" w:rsidRDefault="00551AF8">
            <w:pPr>
              <w:pStyle w:val="TableParagraph"/>
              <w:tabs>
                <w:tab w:val="left" w:pos="1846"/>
                <w:tab w:val="left" w:pos="3310"/>
              </w:tabs>
              <w:ind w:left="109" w:right="92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Основных типов конструкции бортовых систем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 xml:space="preserve">и </w:t>
            </w:r>
            <w:r>
              <w:rPr>
                <w:color w:val="000009"/>
                <w:spacing w:val="-2"/>
                <w:sz w:val="24"/>
              </w:rPr>
              <w:t>оборудования полезной нагрузки, вычислительных устройств и сис</w:t>
            </w:r>
            <w:r>
              <w:rPr>
                <w:color w:val="000009"/>
                <w:sz w:val="24"/>
              </w:rPr>
              <w:t>тем, а также систем к</w:t>
            </w:r>
            <w:r>
              <w:rPr>
                <w:color w:val="000009"/>
                <w:spacing w:val="-2"/>
                <w:sz w:val="24"/>
              </w:rPr>
              <w:t>репления внешнего груза;</w:t>
            </w:r>
          </w:p>
          <w:p w:rsidR="00EA046D" w:rsidRDefault="00551AF8">
            <w:pPr>
              <w:pStyle w:val="TableParagraph"/>
              <w:tabs>
                <w:tab w:val="left" w:pos="2500"/>
              </w:tabs>
              <w:ind w:left="109" w:right="86" w:firstLine="317"/>
              <w:rPr>
                <w:sz w:val="24"/>
              </w:rPr>
            </w:pPr>
            <w:r>
              <w:rPr>
                <w:color w:val="000009"/>
                <w:sz w:val="24"/>
              </w:rPr>
              <w:t>порядка</w:t>
            </w:r>
            <w:r>
              <w:rPr>
                <w:color w:val="000009"/>
                <w:spacing w:val="2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проведения</w:t>
            </w:r>
            <w:r>
              <w:rPr>
                <w:color w:val="000009"/>
                <w:spacing w:val="2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входно</w:t>
            </w:r>
            <w:r>
              <w:rPr>
                <w:color w:val="000009"/>
                <w:spacing w:val="-2"/>
                <w:sz w:val="24"/>
              </w:rPr>
              <w:t>го контроля функциональных узлов, деталей и материалов оборудо</w:t>
            </w:r>
            <w:r>
              <w:rPr>
                <w:color w:val="000009"/>
                <w:spacing w:val="-4"/>
                <w:sz w:val="24"/>
              </w:rPr>
              <w:t xml:space="preserve">вания </w:t>
            </w:r>
            <w:proofErr w:type="gramStart"/>
            <w:r>
              <w:rPr>
                <w:color w:val="000009"/>
                <w:spacing w:val="-2"/>
                <w:sz w:val="24"/>
              </w:rPr>
              <w:t>полезной</w:t>
            </w:r>
            <w:proofErr w:type="gramEnd"/>
          </w:p>
          <w:p w:rsidR="00EA046D" w:rsidRDefault="00551AF8">
            <w:pPr>
              <w:pStyle w:val="TableParagraph"/>
              <w:tabs>
                <w:tab w:val="left" w:pos="1227"/>
                <w:tab w:val="left" w:pos="1663"/>
                <w:tab w:val="left" w:pos="3337"/>
              </w:tabs>
              <w:ind w:left="109" w:right="8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Нагрузки беспилотного воздушного судна </w:t>
            </w:r>
            <w:r>
              <w:rPr>
                <w:color w:val="000009"/>
                <w:spacing w:val="-10"/>
                <w:sz w:val="24"/>
              </w:rPr>
              <w:t xml:space="preserve">в </w:t>
            </w:r>
            <w:r>
              <w:rPr>
                <w:color w:val="000009"/>
                <w:spacing w:val="-2"/>
                <w:sz w:val="24"/>
              </w:rPr>
              <w:t xml:space="preserve">соответствии </w:t>
            </w:r>
            <w:r>
              <w:rPr>
                <w:color w:val="000009"/>
                <w:spacing w:val="-10"/>
                <w:sz w:val="24"/>
              </w:rPr>
              <w:t xml:space="preserve">с </w:t>
            </w:r>
            <w:r>
              <w:rPr>
                <w:color w:val="000009"/>
                <w:spacing w:val="-2"/>
                <w:sz w:val="24"/>
              </w:rPr>
              <w:t>разработанным технологическим процессом.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Тестирование</w:t>
            </w:r>
          </w:p>
        </w:tc>
      </w:tr>
      <w:tr w:rsidR="00EA046D">
        <w:trPr>
          <w:gridBefore w:val="1"/>
          <w:wBefore w:w="67" w:type="dxa"/>
          <w:trHeight w:val="2487"/>
        </w:trPr>
        <w:tc>
          <w:tcPr>
            <w:tcW w:w="3261" w:type="dxa"/>
            <w:gridSpan w:val="2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gridSpan w:val="2"/>
          </w:tcPr>
          <w:p w:rsidR="00EA046D" w:rsidRDefault="00551AF8" w:rsidP="00551AF8">
            <w:pPr>
              <w:pStyle w:val="TableParagraph"/>
              <w:spacing w:line="268" w:lineRule="exact"/>
              <w:ind w:leftChars="194" w:left="546" w:hangingChars="50" w:hanging="119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Уметь проводит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входной контроль функциональных</w:t>
            </w:r>
            <w:r>
              <w:rPr>
                <w:color w:val="000009"/>
                <w:spacing w:val="40"/>
                <w:sz w:val="24"/>
              </w:rPr>
              <w:t xml:space="preserve"> </w:t>
            </w:r>
            <w:r>
              <w:rPr>
                <w:color w:val="000009"/>
                <w:spacing w:val="-2"/>
                <w:sz w:val="24"/>
              </w:rPr>
              <w:t>узлов,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деталей и материалов оборудования полезной нагрузки беспилотного воздушного судна в соответствии с разработанным технологическим процессом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Лабораторная работа Практическая работа Экспертное наблюдение</w:t>
            </w:r>
          </w:p>
        </w:tc>
      </w:tr>
      <w:tr w:rsidR="00EA046D">
        <w:trPr>
          <w:gridBefore w:val="1"/>
          <w:wBefore w:w="67" w:type="dxa"/>
          <w:trHeight w:val="2486"/>
        </w:trPr>
        <w:tc>
          <w:tcPr>
            <w:tcW w:w="3261" w:type="dxa"/>
            <w:gridSpan w:val="2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37" w:lineRule="auto"/>
              <w:ind w:left="42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Практический опыт в осуществлении входного контроля функциональных узлов, деталей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>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материалов оборудования полезной нагрузки беспилотного воздушного судна в соответствии с разработанным технологическим процессом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ind w:left="109" w:right="35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Практическая работа </w:t>
            </w:r>
            <w:proofErr w:type="gramStart"/>
            <w:r>
              <w:rPr>
                <w:color w:val="000009"/>
                <w:spacing w:val="-2"/>
                <w:sz w:val="24"/>
              </w:rPr>
              <w:t>Экспертное</w:t>
            </w:r>
            <w:proofErr w:type="gramEnd"/>
            <w:r>
              <w:rPr>
                <w:color w:val="000009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наблюдю</w:t>
            </w:r>
            <w:r>
              <w:rPr>
                <w:color w:val="000009"/>
                <w:spacing w:val="-4"/>
                <w:sz w:val="24"/>
              </w:rPr>
              <w:t>ние</w:t>
            </w:r>
            <w:proofErr w:type="spellEnd"/>
          </w:p>
        </w:tc>
      </w:tr>
      <w:tr w:rsidR="00EA046D">
        <w:trPr>
          <w:gridBefore w:val="1"/>
          <w:wBefore w:w="67" w:type="dxa"/>
          <w:trHeight w:val="825"/>
        </w:trPr>
        <w:tc>
          <w:tcPr>
            <w:tcW w:w="3261" w:type="dxa"/>
            <w:gridSpan w:val="2"/>
          </w:tcPr>
          <w:p w:rsidR="00EA046D" w:rsidRDefault="00551AF8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ПК3.2Осуществлять техническую эксплуатацию бортовых систем и оборудования</w:t>
            </w: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37" w:lineRule="auto"/>
              <w:ind w:left="109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75%правильных ответов в об</w:t>
            </w:r>
            <w:r>
              <w:rPr>
                <w:color w:val="000009"/>
                <w:sz w:val="24"/>
              </w:rPr>
              <w:t>ласти знания:</w:t>
            </w:r>
          </w:p>
          <w:p w:rsidR="00EA046D" w:rsidRDefault="00551AF8">
            <w:pPr>
              <w:pStyle w:val="TableParagraph"/>
              <w:spacing w:line="261" w:lineRule="exact"/>
              <w:ind w:left="42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Порядка подготовки к эксплуатации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Тестирование</w:t>
            </w:r>
          </w:p>
        </w:tc>
      </w:tr>
      <w:tr w:rsidR="00EA046D">
        <w:trPr>
          <w:gridBefore w:val="1"/>
          <w:wBefore w:w="67" w:type="dxa"/>
          <w:trHeight w:val="5521"/>
        </w:trPr>
        <w:tc>
          <w:tcPr>
            <w:tcW w:w="3261" w:type="dxa"/>
            <w:gridSpan w:val="2"/>
            <w:vMerge w:val="restart"/>
          </w:tcPr>
          <w:p w:rsidR="00EA046D" w:rsidRDefault="00551AF8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lastRenderedPageBreak/>
              <w:t>Полезной нагрузки, вычислительных устройств и систем</w:t>
            </w: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tabs>
                <w:tab w:val="left" w:pos="2499"/>
              </w:tabs>
              <w:ind w:left="109" w:right="88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 бортовых систем и оборудования полезной нагрузки, вычислительных устро</w:t>
            </w:r>
            <w:r>
              <w:rPr>
                <w:color w:val="000009"/>
                <w:sz w:val="24"/>
              </w:rPr>
              <w:t>йств и</w:t>
            </w:r>
            <w:r>
              <w:rPr>
                <w:color w:val="000009"/>
                <w:spacing w:val="4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систем,</w:t>
            </w:r>
            <w:r>
              <w:rPr>
                <w:color w:val="000009"/>
                <w:spacing w:val="4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а</w:t>
            </w:r>
            <w:r>
              <w:rPr>
                <w:color w:val="000009"/>
                <w:spacing w:val="4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также</w:t>
            </w:r>
            <w:r>
              <w:rPr>
                <w:color w:val="000009"/>
                <w:spacing w:val="4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систем </w:t>
            </w:r>
            <w:r>
              <w:rPr>
                <w:color w:val="000009"/>
                <w:spacing w:val="-2"/>
                <w:sz w:val="24"/>
              </w:rPr>
              <w:t>крепления внешнего груза;</w:t>
            </w:r>
          </w:p>
          <w:p w:rsidR="00EA046D" w:rsidRDefault="00551AF8">
            <w:pPr>
              <w:pStyle w:val="TableParagraph"/>
              <w:tabs>
                <w:tab w:val="left" w:pos="1592"/>
              </w:tabs>
              <w:ind w:left="109" w:right="89" w:firstLine="43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Правил технической эксплуатации, регламентов и технологий обслуживания систем функциональной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 xml:space="preserve">полезной нагрузки </w:t>
            </w:r>
            <w:r>
              <w:rPr>
                <w:color w:val="000009"/>
                <w:sz w:val="24"/>
              </w:rPr>
              <w:t>беспилотного</w:t>
            </w:r>
            <w:r>
              <w:rPr>
                <w:color w:val="000009"/>
                <w:spacing w:val="-7"/>
                <w:sz w:val="24"/>
              </w:rPr>
              <w:t xml:space="preserve"> </w:t>
            </w:r>
            <w:r>
              <w:rPr>
                <w:color w:val="000009"/>
                <w:spacing w:val="-2"/>
                <w:sz w:val="24"/>
              </w:rPr>
              <w:t>воздушного судна;</w:t>
            </w:r>
          </w:p>
          <w:p w:rsidR="00EA046D" w:rsidRDefault="00551AF8">
            <w:pPr>
              <w:pStyle w:val="TableParagraph"/>
              <w:tabs>
                <w:tab w:val="left" w:pos="829"/>
                <w:tab w:val="left" w:pos="2057"/>
                <w:tab w:val="left" w:pos="2100"/>
                <w:tab w:val="left" w:pos="2461"/>
                <w:tab w:val="left" w:pos="3339"/>
              </w:tabs>
              <w:ind w:left="109" w:right="86" w:firstLine="374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Порядка использования систе</w:t>
            </w:r>
            <w:r>
              <w:rPr>
                <w:color w:val="000009"/>
                <w:spacing w:val="-10"/>
                <w:sz w:val="24"/>
              </w:rPr>
              <w:t>м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крепления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внешнего груза для осуществления доставки с помощью беспилотных авиационных систем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>с  и</w:t>
            </w:r>
            <w:r>
              <w:rPr>
                <w:color w:val="000009"/>
                <w:spacing w:val="-2"/>
                <w:sz w:val="24"/>
              </w:rPr>
              <w:t xml:space="preserve">спользованием дистанционно пилотируемого воздушного судна и автоматического управления </w:t>
            </w:r>
            <w:proofErr w:type="gramStart"/>
            <w:r>
              <w:rPr>
                <w:color w:val="000009"/>
                <w:spacing w:val="-2"/>
                <w:sz w:val="24"/>
              </w:rPr>
              <w:t>по</w:t>
            </w:r>
            <w:proofErr w:type="gramEnd"/>
          </w:p>
          <w:p w:rsidR="00EA046D" w:rsidRDefault="00551AF8">
            <w:pPr>
              <w:pStyle w:val="TableParagraph"/>
              <w:spacing w:line="278" w:lineRule="exact"/>
              <w:ind w:left="109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Средством посадки, спуска и сброса.</w:t>
            </w:r>
          </w:p>
        </w:tc>
        <w:tc>
          <w:tcPr>
            <w:tcW w:w="2128" w:type="dxa"/>
            <w:gridSpan w:val="2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</w:tr>
      <w:tr w:rsidR="00EA046D">
        <w:trPr>
          <w:gridBefore w:val="1"/>
          <w:wBefore w:w="67" w:type="dxa"/>
          <w:trHeight w:val="5797"/>
        </w:trPr>
        <w:tc>
          <w:tcPr>
            <w:tcW w:w="3261" w:type="dxa"/>
            <w:gridSpan w:val="2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69" w:lineRule="exact"/>
              <w:ind w:left="42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умения</w:t>
            </w:r>
          </w:p>
          <w:p w:rsidR="00EA046D" w:rsidRDefault="00551AF8">
            <w:pPr>
              <w:pStyle w:val="TableParagraph"/>
              <w:tabs>
                <w:tab w:val="left" w:pos="1433"/>
                <w:tab w:val="left" w:pos="1818"/>
                <w:tab w:val="left" w:pos="2014"/>
                <w:tab w:val="left" w:pos="2470"/>
                <w:tab w:val="left" w:pos="3317"/>
              </w:tabs>
              <w:ind w:left="109" w:right="85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подготавливать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49"/>
                <w:sz w:val="24"/>
              </w:rPr>
              <w:t xml:space="preserve"> </w:t>
            </w:r>
            <w:r>
              <w:rPr>
                <w:color w:val="000009"/>
                <w:spacing w:val="-8"/>
                <w:sz w:val="24"/>
              </w:rPr>
              <w:t xml:space="preserve">к </w:t>
            </w:r>
            <w:r>
              <w:rPr>
                <w:color w:val="000009"/>
                <w:spacing w:val="-2"/>
                <w:sz w:val="24"/>
              </w:rPr>
              <w:t>эксплуатации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56"/>
                <w:sz w:val="24"/>
              </w:rPr>
              <w:t xml:space="preserve"> </w:t>
            </w:r>
            <w:r>
              <w:rPr>
                <w:color w:val="000009"/>
                <w:spacing w:val="-2"/>
                <w:sz w:val="24"/>
              </w:rPr>
              <w:t>бортовые системы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>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оборудование полезной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 xml:space="preserve">нагрузки, </w:t>
            </w:r>
            <w:r>
              <w:rPr>
                <w:color w:val="000009"/>
                <w:sz w:val="24"/>
              </w:rPr>
              <w:t>вычислительные</w:t>
            </w:r>
            <w:r>
              <w:rPr>
                <w:color w:val="000009"/>
                <w:spacing w:val="8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устройства</w:t>
            </w:r>
            <w:r>
              <w:rPr>
                <w:color w:val="000009"/>
                <w:spacing w:val="8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и </w:t>
            </w:r>
            <w:proofErr w:type="spellStart"/>
            <w:r>
              <w:rPr>
                <w:color w:val="000009"/>
                <w:spacing w:val="-2"/>
                <w:sz w:val="24"/>
              </w:rPr>
              <w:t>системы</w:t>
            </w:r>
            <w:proofErr w:type="gramStart"/>
            <w:r>
              <w:rPr>
                <w:color w:val="000009"/>
                <w:spacing w:val="-2"/>
                <w:sz w:val="24"/>
              </w:rPr>
              <w:t>,а</w:t>
            </w:r>
            <w:proofErr w:type="spellEnd"/>
            <w:proofErr w:type="gramEnd"/>
            <w:r>
              <w:rPr>
                <w:color w:val="000009"/>
                <w:spacing w:val="-2"/>
                <w:sz w:val="24"/>
              </w:rPr>
              <w:t xml:space="preserve"> также системы крепления внешнего груза; использовать системы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</w:t>
            </w:r>
            <w:r>
              <w:rPr>
                <w:color w:val="000009"/>
                <w:sz w:val="24"/>
              </w:rPr>
              <w:t>ого управления</w:t>
            </w:r>
            <w:r>
              <w:rPr>
                <w:color w:val="000009"/>
                <w:spacing w:val="8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посредством </w:t>
            </w:r>
            <w:r>
              <w:rPr>
                <w:color w:val="000009"/>
                <w:spacing w:val="-2"/>
                <w:sz w:val="24"/>
              </w:rPr>
              <w:t>посадки,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спуска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 xml:space="preserve">и </w:t>
            </w:r>
            <w:r>
              <w:rPr>
                <w:color w:val="000009"/>
                <w:spacing w:val="-2"/>
                <w:sz w:val="24"/>
              </w:rPr>
              <w:t>сброса; подключать приборы, регистрации характеристики параметров и обрабатывать  полученные результаты.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ind w:left="109" w:right="35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Практическая работа Экспертное наблюде</w:t>
            </w:r>
            <w:r>
              <w:rPr>
                <w:color w:val="000009"/>
                <w:spacing w:val="-4"/>
                <w:sz w:val="24"/>
              </w:rPr>
              <w:t>ние</w:t>
            </w:r>
          </w:p>
        </w:tc>
      </w:tr>
      <w:tr w:rsidR="00EA046D">
        <w:trPr>
          <w:gridBefore w:val="1"/>
          <w:wBefore w:w="67" w:type="dxa"/>
          <w:trHeight w:val="2850"/>
        </w:trPr>
        <w:tc>
          <w:tcPr>
            <w:tcW w:w="3261" w:type="dxa"/>
            <w:gridSpan w:val="2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gridSpan w:val="2"/>
            <w:vMerge w:val="restart"/>
          </w:tcPr>
          <w:p w:rsidR="00EA046D" w:rsidRDefault="00551AF8">
            <w:pPr>
              <w:pStyle w:val="TableParagraph"/>
              <w:spacing w:line="237" w:lineRule="auto"/>
              <w:ind w:left="42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Практический опыт по подготовки к эксплуатации</w:t>
            </w:r>
          </w:p>
          <w:p w:rsidR="00EA046D" w:rsidRDefault="00551AF8">
            <w:pPr>
              <w:pStyle w:val="TableParagraph"/>
              <w:tabs>
                <w:tab w:val="left" w:pos="968"/>
                <w:tab w:val="left" w:pos="1606"/>
                <w:tab w:val="left" w:pos="1851"/>
                <w:tab w:val="left" w:pos="2499"/>
                <w:tab w:val="left" w:pos="2743"/>
                <w:tab w:val="left" w:pos="3315"/>
              </w:tabs>
              <w:ind w:left="109" w:right="8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бортовых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систем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 xml:space="preserve">и </w:t>
            </w:r>
            <w:r>
              <w:rPr>
                <w:color w:val="000009"/>
                <w:spacing w:val="-2"/>
                <w:sz w:val="24"/>
              </w:rPr>
              <w:t>оборудования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полезной нагрузки, вычислительных устройств и сист</w:t>
            </w:r>
            <w:r>
              <w:rPr>
                <w:color w:val="000009"/>
                <w:spacing w:val="-4"/>
                <w:sz w:val="24"/>
              </w:rPr>
              <w:t xml:space="preserve">ем, </w:t>
            </w:r>
            <w:r>
              <w:rPr>
                <w:color w:val="000009"/>
                <w:spacing w:val="-10"/>
                <w:sz w:val="24"/>
              </w:rPr>
              <w:t>а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4"/>
                <w:sz w:val="24"/>
              </w:rPr>
              <w:t>также</w:t>
            </w:r>
            <w:r>
              <w:rPr>
                <w:color w:val="000009"/>
                <w:sz w:val="24"/>
              </w:rPr>
              <w:tab/>
              <w:t xml:space="preserve"> </w:t>
            </w:r>
            <w:r>
              <w:rPr>
                <w:color w:val="000009"/>
                <w:spacing w:val="-2"/>
                <w:sz w:val="24"/>
              </w:rPr>
              <w:t>систем крепления внешнего груза;</w:t>
            </w:r>
          </w:p>
          <w:p w:rsidR="00EA046D" w:rsidRDefault="00551AF8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По использованию систем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 </w:t>
            </w:r>
            <w:r>
              <w:rPr>
                <w:color w:val="000009"/>
                <w:sz w:val="24"/>
              </w:rPr>
              <w:t>посредством</w:t>
            </w:r>
            <w:r>
              <w:rPr>
                <w:color w:val="000009"/>
                <w:spacing w:val="36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посадки,</w:t>
            </w:r>
            <w:r>
              <w:rPr>
                <w:color w:val="000009"/>
                <w:spacing w:val="4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спуска</w:t>
            </w:r>
            <w:r>
              <w:rPr>
                <w:color w:val="000009"/>
                <w:spacing w:val="3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и </w:t>
            </w:r>
            <w:r>
              <w:rPr>
                <w:color w:val="000009"/>
                <w:spacing w:val="-2"/>
                <w:sz w:val="24"/>
              </w:rPr>
              <w:t>сброса; по подключению приборов, регистрации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характеристики параметров и обработки полученных результатов.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ind w:left="109" w:right="355"/>
              <w:rPr>
                <w:color w:val="000009"/>
                <w:spacing w:val="-2"/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Практическая работа</w:t>
            </w:r>
          </w:p>
          <w:p w:rsidR="00EA046D" w:rsidRDefault="00551AF8">
            <w:pPr>
              <w:pStyle w:val="TableParagraph"/>
              <w:ind w:right="35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Экспертное наблюде</w:t>
            </w:r>
            <w:r>
              <w:rPr>
                <w:color w:val="000009"/>
                <w:spacing w:val="-4"/>
                <w:sz w:val="24"/>
              </w:rPr>
              <w:t>ние</w:t>
            </w:r>
          </w:p>
        </w:tc>
      </w:tr>
      <w:tr w:rsidR="00EA046D">
        <w:trPr>
          <w:gridBefore w:val="1"/>
          <w:wBefore w:w="67" w:type="dxa"/>
          <w:trHeight w:val="2765"/>
        </w:trPr>
        <w:tc>
          <w:tcPr>
            <w:tcW w:w="3261" w:type="dxa"/>
            <w:gridSpan w:val="2"/>
            <w:tcBorders>
              <w:top w:val="nil"/>
            </w:tcBorders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  <w:gridSpan w:val="2"/>
            <w:vMerge/>
          </w:tcPr>
          <w:p w:rsidR="00EA046D" w:rsidRDefault="00EA046D">
            <w:pPr>
              <w:pStyle w:val="TableParagraph"/>
              <w:spacing w:line="278" w:lineRule="exact"/>
              <w:ind w:left="109" w:firstLine="605"/>
              <w:rPr>
                <w:sz w:val="24"/>
              </w:rPr>
            </w:pPr>
          </w:p>
        </w:tc>
        <w:tc>
          <w:tcPr>
            <w:tcW w:w="2128" w:type="dxa"/>
            <w:gridSpan w:val="2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</w:tr>
      <w:tr w:rsidR="00EA046D">
        <w:trPr>
          <w:gridBefore w:val="1"/>
          <w:wBefore w:w="67" w:type="dxa"/>
          <w:trHeight w:val="5799"/>
        </w:trPr>
        <w:tc>
          <w:tcPr>
            <w:tcW w:w="3261" w:type="dxa"/>
            <w:gridSpan w:val="2"/>
            <w:vMerge w:val="restart"/>
          </w:tcPr>
          <w:p w:rsidR="00EA046D" w:rsidRDefault="00551AF8">
            <w:pPr>
              <w:pStyle w:val="TableParagraph"/>
              <w:tabs>
                <w:tab w:val="left" w:pos="762"/>
                <w:tab w:val="left" w:pos="921"/>
                <w:tab w:val="left" w:pos="1247"/>
                <w:tab w:val="left" w:pos="1338"/>
                <w:tab w:val="left" w:pos="1703"/>
                <w:tab w:val="left" w:pos="2098"/>
                <w:tab w:val="left" w:pos="2173"/>
                <w:tab w:val="left" w:pos="2316"/>
                <w:tab w:val="left" w:pos="2431"/>
                <w:tab w:val="left" w:pos="2496"/>
                <w:tab w:val="left" w:pos="2849"/>
              </w:tabs>
              <w:ind w:left="110" w:right="81"/>
              <w:rPr>
                <w:sz w:val="24"/>
              </w:rPr>
            </w:pPr>
            <w:r>
              <w:rPr>
                <w:color w:val="000009"/>
                <w:spacing w:val="-6"/>
                <w:sz w:val="24"/>
              </w:rPr>
              <w:t>ПК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sz w:val="24"/>
                <w:szCs w:val="24"/>
              </w:rPr>
              <w:t>3.3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Осуществлять техническую</w:t>
            </w:r>
            <w:r>
              <w:rPr>
                <w:sz w:val="24"/>
                <w:szCs w:val="24"/>
              </w:rPr>
              <w:tab/>
              <w:t xml:space="preserve"> эксплуатацию бортовых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 систем регистрации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полетных данных,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сбора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передачи информации, включая системы</w:t>
            </w:r>
            <w:r>
              <w:rPr>
                <w:sz w:val="24"/>
                <w:szCs w:val="24"/>
              </w:rPr>
              <w:tab/>
              <w:t>фот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видео- съемки, а также иные системы</w:t>
            </w:r>
            <w:r>
              <w:rPr>
                <w:sz w:val="24"/>
                <w:szCs w:val="24"/>
              </w:rPr>
              <w:tab/>
              <w:t>мониторинга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земной поверхности и в</w:t>
            </w:r>
            <w:r>
              <w:t>оздушного</w:t>
            </w:r>
            <w:r>
              <w:rPr>
                <w:color w:val="000009"/>
                <w:spacing w:val="-2"/>
                <w:sz w:val="24"/>
              </w:rPr>
              <w:t xml:space="preserve"> пространства</w:t>
            </w: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42" w:lineRule="auto"/>
              <w:ind w:left="109" w:firstLine="317"/>
              <w:rPr>
                <w:sz w:val="24"/>
              </w:rPr>
            </w:pPr>
            <w:r>
              <w:rPr>
                <w:color w:val="000009"/>
                <w:sz w:val="24"/>
              </w:rPr>
              <w:t>75%</w:t>
            </w:r>
            <w:r>
              <w:rPr>
                <w:color w:val="000009"/>
                <w:spacing w:val="4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правильных</w:t>
            </w:r>
            <w:r>
              <w:rPr>
                <w:color w:val="000009"/>
                <w:spacing w:val="4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ответов в области знания:</w:t>
            </w:r>
          </w:p>
          <w:p w:rsidR="00EA046D" w:rsidRDefault="00551AF8">
            <w:pPr>
              <w:pStyle w:val="TableParagraph"/>
              <w:tabs>
                <w:tab w:val="left" w:pos="1833"/>
                <w:tab w:val="left" w:pos="3315"/>
              </w:tabs>
              <w:ind w:left="109" w:right="88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состава,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функций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 xml:space="preserve">и </w:t>
            </w:r>
            <w:r>
              <w:rPr>
                <w:color w:val="000009"/>
                <w:spacing w:val="-2"/>
                <w:sz w:val="24"/>
              </w:rPr>
              <w:t>возможностей использования информационных и телекоммуникационных технологий для сбора и передачи информации;</w:t>
            </w:r>
          </w:p>
          <w:p w:rsidR="00EA046D" w:rsidRDefault="00551AF8">
            <w:pPr>
              <w:pStyle w:val="TableParagraph"/>
              <w:tabs>
                <w:tab w:val="left" w:pos="1126"/>
                <w:tab w:val="left" w:pos="1694"/>
                <w:tab w:val="left" w:pos="1934"/>
                <w:tab w:val="left" w:pos="2063"/>
                <w:tab w:val="left" w:pos="2349"/>
                <w:tab w:val="left" w:pos="3318"/>
              </w:tabs>
              <w:ind w:left="109" w:right="84" w:firstLine="374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порядка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использования бортовых систем регистрации полетных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данных,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4"/>
                <w:sz w:val="24"/>
              </w:rPr>
              <w:t>сбора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 xml:space="preserve">и </w:t>
            </w:r>
            <w:r>
              <w:rPr>
                <w:color w:val="000009"/>
                <w:spacing w:val="-2"/>
                <w:sz w:val="24"/>
              </w:rPr>
              <w:t>передачи информации, включая системы фот</w:t>
            </w:r>
            <w:proofErr w:type="gramStart"/>
            <w:r>
              <w:rPr>
                <w:color w:val="000009"/>
                <w:spacing w:val="-2"/>
                <w:sz w:val="24"/>
              </w:rPr>
              <w:t>о-</w:t>
            </w:r>
            <w:proofErr w:type="gramEnd"/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>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видеосъемки, а также иные системы мониторинга земной поверхности и воздушного пространства;</w:t>
            </w:r>
          </w:p>
          <w:p w:rsidR="00EA046D" w:rsidRDefault="00551AF8">
            <w:pPr>
              <w:pStyle w:val="TableParagraph"/>
              <w:tabs>
                <w:tab w:val="left" w:pos="2384"/>
              </w:tabs>
              <w:ind w:left="109" w:right="82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методов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обработки полученной полетной информац</w:t>
            </w:r>
            <w:r>
              <w:rPr>
                <w:color w:val="000009"/>
                <w:spacing w:val="-4"/>
                <w:sz w:val="24"/>
              </w:rPr>
              <w:t>ии;</w:t>
            </w:r>
          </w:p>
          <w:p w:rsidR="00EA046D" w:rsidRDefault="00551AF8">
            <w:pPr>
              <w:pStyle w:val="TableParagraph"/>
              <w:spacing w:line="274" w:lineRule="exact"/>
              <w:ind w:left="109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Возможных неисправностей оборудования, способы обнаружения и устранения.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Тестирование</w:t>
            </w:r>
          </w:p>
        </w:tc>
      </w:tr>
      <w:tr w:rsidR="00EA046D">
        <w:trPr>
          <w:gridBefore w:val="1"/>
          <w:wBefore w:w="67" w:type="dxa"/>
          <w:trHeight w:val="5521"/>
        </w:trPr>
        <w:tc>
          <w:tcPr>
            <w:tcW w:w="3261" w:type="dxa"/>
            <w:gridSpan w:val="2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37" w:lineRule="auto"/>
              <w:ind w:left="42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умения использовать бортовые системы регистрации полетных данных, сбора и передачи информации, включая системы фото- и видеосъемки, а также иных систем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мониторинга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земной поверхности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>и</w:t>
            </w:r>
          </w:p>
          <w:p w:rsidR="00EA046D" w:rsidRDefault="00551AF8">
            <w:pPr>
              <w:pStyle w:val="TableParagraph"/>
              <w:spacing w:line="237" w:lineRule="auto"/>
              <w:ind w:left="427" w:hanging="318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Воздушного пространства; обрабатывать полученную полетную информацию; обнаруживать и устранять неисправности бортовых систем регистрации полетных данных, сбора и передачи информации, включая системы фото- и видеосъемки, а также иных систем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мониторинга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земной поверхности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>и</w:t>
            </w:r>
          </w:p>
          <w:p w:rsidR="00EA046D" w:rsidRDefault="00551AF8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proofErr w:type="spellStart"/>
            <w:r>
              <w:rPr>
                <w:color w:val="000009"/>
                <w:spacing w:val="-2"/>
                <w:sz w:val="24"/>
              </w:rPr>
              <w:t>воздушногопространства</w:t>
            </w:r>
            <w:proofErr w:type="spellEnd"/>
            <w:r>
              <w:rPr>
                <w:color w:val="000009"/>
                <w:spacing w:val="-2"/>
                <w:sz w:val="24"/>
              </w:rPr>
              <w:t>.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Лабораторная работа Практическая работа Экспертное наблюдение</w:t>
            </w:r>
          </w:p>
        </w:tc>
      </w:tr>
      <w:tr w:rsidR="00EA046D">
        <w:trPr>
          <w:gridBefore w:val="1"/>
          <w:wBefore w:w="67" w:type="dxa"/>
          <w:trHeight w:val="6073"/>
        </w:trPr>
        <w:tc>
          <w:tcPr>
            <w:tcW w:w="3261" w:type="dxa"/>
            <w:gridSpan w:val="2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42" w:lineRule="auto"/>
              <w:ind w:left="42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Практический опыт в использование бортовых сис</w:t>
            </w:r>
            <w:r>
              <w:rPr>
                <w:color w:val="000009"/>
                <w:spacing w:val="-4"/>
                <w:sz w:val="24"/>
              </w:rPr>
              <w:t>темы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регистрации полетных данных, сбора и передачи информации, включая системы фото-</w:t>
            </w:r>
            <w:r>
              <w:rPr>
                <w:color w:val="000009"/>
                <w:spacing w:val="40"/>
                <w:sz w:val="24"/>
              </w:rPr>
              <w:t xml:space="preserve"> </w:t>
            </w:r>
            <w:r>
              <w:rPr>
                <w:color w:val="000009"/>
                <w:spacing w:val="-2"/>
                <w:sz w:val="24"/>
              </w:rPr>
              <w:t>и видеосъемки, а также иных систем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мониторинга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земной поверхности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>и</w:t>
            </w:r>
          </w:p>
          <w:p w:rsidR="00EA046D" w:rsidRDefault="00551AF8">
            <w:pPr>
              <w:pStyle w:val="TableParagraph"/>
              <w:spacing w:line="237" w:lineRule="auto"/>
              <w:ind w:left="427" w:hanging="318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Воздушного пространства; по обработки полученной поле</w:t>
            </w:r>
          </w:p>
          <w:p w:rsidR="00EA046D" w:rsidRDefault="00551AF8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color w:val="000009"/>
                <w:spacing w:val="-2"/>
                <w:sz w:val="24"/>
              </w:rPr>
              <w:t>Тной</w:t>
            </w:r>
            <w:proofErr w:type="spellEnd"/>
            <w:r>
              <w:rPr>
                <w:color w:val="000009"/>
                <w:spacing w:val="-2"/>
                <w:sz w:val="24"/>
              </w:rPr>
              <w:t xml:space="preserve"> информации;</w:t>
            </w:r>
          </w:p>
          <w:p w:rsidR="00EA046D" w:rsidRDefault="00551AF8">
            <w:pPr>
              <w:pStyle w:val="TableParagraph"/>
              <w:tabs>
                <w:tab w:val="left" w:pos="1281"/>
                <w:tab w:val="left" w:pos="2111"/>
                <w:tab w:val="left" w:pos="3315"/>
              </w:tabs>
              <w:ind w:left="109" w:right="86" w:firstLine="317"/>
              <w:rPr>
                <w:sz w:val="24"/>
              </w:rPr>
            </w:pPr>
            <w:r>
              <w:rPr>
                <w:color w:val="000009"/>
                <w:spacing w:val="-6"/>
                <w:sz w:val="24"/>
              </w:rPr>
              <w:t>по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обнаружению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 xml:space="preserve">и </w:t>
            </w:r>
            <w:r>
              <w:rPr>
                <w:color w:val="000009"/>
                <w:spacing w:val="-2"/>
                <w:sz w:val="24"/>
              </w:rPr>
              <w:t>устранению неисправностей бортовых систем регистрации полетных данных, сбора и передачи информации, включая системы фото- и видеосъемки, а также иных систем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мониторинга земной поверхности и воздушног</w:t>
            </w:r>
            <w:r>
              <w:rPr>
                <w:color w:val="000009"/>
                <w:spacing w:val="-10"/>
                <w:sz w:val="24"/>
              </w:rPr>
              <w:t>о</w:t>
            </w:r>
          </w:p>
          <w:p w:rsidR="00EA046D" w:rsidRDefault="00551AF8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пространства.</w:t>
            </w:r>
          </w:p>
        </w:tc>
        <w:tc>
          <w:tcPr>
            <w:tcW w:w="2128" w:type="dxa"/>
            <w:gridSpan w:val="2"/>
          </w:tcPr>
          <w:p w:rsidR="00EA046D" w:rsidRDefault="00EA046D">
            <w:pPr>
              <w:pStyle w:val="TableParagraph"/>
              <w:rPr>
                <w:b/>
                <w:sz w:val="24"/>
              </w:rPr>
            </w:pPr>
          </w:p>
          <w:p w:rsidR="00EA046D" w:rsidRDefault="00EA046D">
            <w:pPr>
              <w:pStyle w:val="TableParagraph"/>
              <w:rPr>
                <w:b/>
                <w:sz w:val="24"/>
              </w:rPr>
            </w:pPr>
          </w:p>
          <w:p w:rsidR="00EA046D" w:rsidRDefault="00EA046D">
            <w:pPr>
              <w:pStyle w:val="TableParagraph"/>
              <w:rPr>
                <w:b/>
                <w:sz w:val="24"/>
              </w:rPr>
            </w:pPr>
          </w:p>
          <w:p w:rsidR="00EA046D" w:rsidRDefault="00EA046D">
            <w:pPr>
              <w:pStyle w:val="TableParagraph"/>
              <w:rPr>
                <w:b/>
                <w:sz w:val="24"/>
              </w:rPr>
            </w:pPr>
          </w:p>
          <w:p w:rsidR="00EA046D" w:rsidRDefault="00EA046D">
            <w:pPr>
              <w:pStyle w:val="TableParagraph"/>
              <w:spacing w:before="268"/>
              <w:rPr>
                <w:b/>
                <w:sz w:val="24"/>
              </w:rPr>
            </w:pPr>
          </w:p>
          <w:p w:rsidR="00EA046D" w:rsidRDefault="00551AF8">
            <w:pPr>
              <w:pStyle w:val="TableParagraph"/>
              <w:ind w:left="109" w:right="35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Практическая работа Экспертное наблюде</w:t>
            </w:r>
            <w:r>
              <w:rPr>
                <w:color w:val="000009"/>
                <w:spacing w:val="-4"/>
                <w:sz w:val="24"/>
              </w:rPr>
              <w:t>ние</w:t>
            </w:r>
          </w:p>
        </w:tc>
      </w:tr>
      <w:tr w:rsidR="00EA046D">
        <w:trPr>
          <w:gridBefore w:val="1"/>
          <w:wBefore w:w="67" w:type="dxa"/>
          <w:trHeight w:val="8008"/>
        </w:trPr>
        <w:tc>
          <w:tcPr>
            <w:tcW w:w="3261" w:type="dxa"/>
            <w:gridSpan w:val="2"/>
          </w:tcPr>
          <w:p w:rsidR="00EA046D" w:rsidRDefault="00551AF8">
            <w:pPr>
              <w:pStyle w:val="TableParagraph"/>
              <w:tabs>
                <w:tab w:val="left" w:pos="2212"/>
              </w:tabs>
              <w:ind w:left="110" w:right="82"/>
              <w:rPr>
                <w:sz w:val="24"/>
              </w:rPr>
            </w:pPr>
            <w:r>
              <w:rPr>
                <w:color w:val="000009"/>
                <w:sz w:val="24"/>
              </w:rPr>
              <w:lastRenderedPageBreak/>
              <w:t>ПК</w:t>
            </w:r>
            <w:r>
              <w:rPr>
                <w:color w:val="000009"/>
                <w:spacing w:val="26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3.4</w:t>
            </w:r>
            <w:r>
              <w:rPr>
                <w:color w:val="000009"/>
                <w:spacing w:val="2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Осуществлять</w:t>
            </w:r>
            <w:r>
              <w:rPr>
                <w:color w:val="000009"/>
                <w:spacing w:val="28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нала</w:t>
            </w:r>
            <w:proofErr w:type="gramStart"/>
            <w:r>
              <w:rPr>
                <w:color w:val="000009"/>
                <w:sz w:val="24"/>
              </w:rPr>
              <w:t>д</w:t>
            </w:r>
            <w:proofErr w:type="spellEnd"/>
            <w:r>
              <w:rPr>
                <w:color w:val="000009"/>
                <w:sz w:val="24"/>
              </w:rPr>
              <w:t>-</w:t>
            </w:r>
            <w:proofErr w:type="gramEnd"/>
            <w:r>
              <w:rPr>
                <w:color w:val="000009"/>
                <w:sz w:val="24"/>
              </w:rPr>
              <w:t xml:space="preserve"> ку,</w:t>
            </w:r>
            <w:r>
              <w:rPr>
                <w:color w:val="000009"/>
                <w:spacing w:val="8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настройку,</w:t>
            </w:r>
            <w:r>
              <w:rPr>
                <w:color w:val="000009"/>
                <w:spacing w:val="8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регулировку </w:t>
            </w:r>
            <w:r>
              <w:rPr>
                <w:color w:val="000009"/>
                <w:spacing w:val="-2"/>
                <w:sz w:val="24"/>
              </w:rPr>
              <w:t>и опытную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 xml:space="preserve">проверку </w:t>
            </w:r>
            <w:r>
              <w:rPr>
                <w:color w:val="000009"/>
                <w:sz w:val="24"/>
              </w:rPr>
              <w:t>оборудования</w:t>
            </w:r>
            <w:r>
              <w:rPr>
                <w:color w:val="000009"/>
                <w:spacing w:val="8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8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систем</w:t>
            </w:r>
            <w:r>
              <w:rPr>
                <w:color w:val="000009"/>
                <w:spacing w:val="8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 лабораторных</w:t>
            </w:r>
            <w:r>
              <w:rPr>
                <w:color w:val="000009"/>
                <w:spacing w:val="3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условиях</w:t>
            </w:r>
            <w:r>
              <w:rPr>
                <w:color w:val="000009"/>
                <w:spacing w:val="2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3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на </w:t>
            </w:r>
            <w:r>
              <w:rPr>
                <w:color w:val="000009"/>
                <w:spacing w:val="-2"/>
                <w:sz w:val="24"/>
              </w:rPr>
              <w:t>беспилотных летательных аппаратах</w:t>
            </w: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42" w:lineRule="auto"/>
              <w:ind w:left="109" w:right="335" w:firstLine="317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75% правильных ответов в области знания:</w:t>
            </w:r>
          </w:p>
          <w:p w:rsidR="00EA046D" w:rsidRDefault="00551AF8">
            <w:pPr>
              <w:pStyle w:val="TableParagraph"/>
              <w:tabs>
                <w:tab w:val="left" w:pos="2053"/>
                <w:tab w:val="left" w:pos="2534"/>
                <w:tab w:val="left" w:pos="3186"/>
                <w:tab w:val="left" w:pos="3290"/>
              </w:tabs>
              <w:ind w:left="109" w:right="109" w:firstLine="317"/>
              <w:jc w:val="both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порядка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 xml:space="preserve">наладки, </w:t>
            </w:r>
            <w:proofErr w:type="spellStart"/>
            <w:r>
              <w:rPr>
                <w:color w:val="000009"/>
                <w:spacing w:val="-2"/>
                <w:sz w:val="24"/>
              </w:rPr>
              <w:t>настройки</w:t>
            </w:r>
            <w:proofErr w:type="gramStart"/>
            <w:r>
              <w:rPr>
                <w:color w:val="000009"/>
                <w:spacing w:val="-2"/>
                <w:sz w:val="24"/>
              </w:rPr>
              <w:t>,р</w:t>
            </w:r>
            <w:proofErr w:type="gramEnd"/>
            <w:r>
              <w:rPr>
                <w:color w:val="000009"/>
                <w:spacing w:val="-2"/>
                <w:sz w:val="24"/>
              </w:rPr>
              <w:t>егулировки</w:t>
            </w:r>
            <w:proofErr w:type="spellEnd"/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 xml:space="preserve">и </w:t>
            </w:r>
            <w:r>
              <w:rPr>
                <w:color w:val="000009"/>
                <w:sz w:val="24"/>
              </w:rPr>
              <w:t xml:space="preserve">проверки оборудования и систем в лабораторных </w:t>
            </w:r>
            <w:r>
              <w:rPr>
                <w:color w:val="000009"/>
                <w:spacing w:val="-2"/>
                <w:sz w:val="24"/>
              </w:rPr>
              <w:t>условиях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>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6"/>
                <w:sz w:val="24"/>
              </w:rPr>
              <w:t xml:space="preserve">на </w:t>
            </w:r>
            <w:r>
              <w:rPr>
                <w:color w:val="000009"/>
                <w:spacing w:val="-2"/>
                <w:sz w:val="24"/>
              </w:rPr>
              <w:t>беспилотном воздушном судне;</w:t>
            </w:r>
          </w:p>
          <w:p w:rsidR="00EA046D" w:rsidRDefault="00551AF8">
            <w:pPr>
              <w:pStyle w:val="TableParagraph"/>
              <w:tabs>
                <w:tab w:val="left" w:pos="661"/>
                <w:tab w:val="left" w:pos="1414"/>
                <w:tab w:val="left" w:pos="1486"/>
                <w:tab w:val="left" w:pos="1707"/>
                <w:tab w:val="left" w:pos="2177"/>
                <w:tab w:val="left" w:pos="2514"/>
                <w:tab w:val="left" w:pos="2671"/>
                <w:tab w:val="left" w:pos="3270"/>
              </w:tabs>
              <w:ind w:left="109" w:right="131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порядка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 xml:space="preserve">наладки, </w:t>
            </w:r>
            <w:proofErr w:type="spellStart"/>
            <w:r>
              <w:rPr>
                <w:color w:val="000009"/>
                <w:spacing w:val="-2"/>
                <w:sz w:val="24"/>
              </w:rPr>
              <w:t>настройки</w:t>
            </w:r>
            <w:proofErr w:type="gramStart"/>
            <w:r>
              <w:rPr>
                <w:color w:val="000009"/>
                <w:spacing w:val="-2"/>
                <w:sz w:val="24"/>
              </w:rPr>
              <w:t>,р</w:t>
            </w:r>
            <w:proofErr w:type="gramEnd"/>
            <w:r>
              <w:rPr>
                <w:color w:val="000009"/>
                <w:spacing w:val="-2"/>
                <w:sz w:val="24"/>
              </w:rPr>
              <w:t>егулировки</w:t>
            </w:r>
            <w:proofErr w:type="spellEnd"/>
            <w:r>
              <w:rPr>
                <w:color w:val="000009"/>
                <w:spacing w:val="-2"/>
                <w:sz w:val="24"/>
              </w:rPr>
              <w:t xml:space="preserve"> бортовых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систем регистрации полетных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proofErr w:type="spellStart"/>
            <w:r>
              <w:rPr>
                <w:color w:val="000009"/>
                <w:spacing w:val="-2"/>
                <w:sz w:val="24"/>
              </w:rPr>
              <w:t>данных,сбора</w:t>
            </w:r>
            <w:proofErr w:type="spellEnd"/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 xml:space="preserve">и </w:t>
            </w:r>
            <w:r>
              <w:rPr>
                <w:color w:val="000009"/>
                <w:sz w:val="24"/>
              </w:rPr>
              <w:t>передачи</w:t>
            </w:r>
            <w:r>
              <w:rPr>
                <w:color w:val="000009"/>
                <w:spacing w:val="31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информации,включая</w:t>
            </w:r>
            <w:proofErr w:type="spellEnd"/>
            <w:r>
              <w:rPr>
                <w:color w:val="000009"/>
                <w:sz w:val="24"/>
              </w:rPr>
              <w:t xml:space="preserve"> системы</w:t>
            </w:r>
            <w:r>
              <w:rPr>
                <w:color w:val="000009"/>
                <w:spacing w:val="39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фото-</w:t>
            </w:r>
            <w:r>
              <w:rPr>
                <w:color w:val="000009"/>
                <w:spacing w:val="4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3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видеосъемки, </w:t>
            </w:r>
            <w:r>
              <w:rPr>
                <w:color w:val="000009"/>
                <w:spacing w:val="-10"/>
                <w:sz w:val="24"/>
              </w:rPr>
              <w:t>а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также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4"/>
                <w:sz w:val="24"/>
              </w:rPr>
              <w:t>иных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42"/>
                <w:sz w:val="24"/>
              </w:rPr>
              <w:t xml:space="preserve"> </w:t>
            </w:r>
            <w:r>
              <w:rPr>
                <w:color w:val="000009"/>
                <w:spacing w:val="-2"/>
                <w:sz w:val="24"/>
              </w:rPr>
              <w:t>систем мониторинга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земной поверхности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3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воздушного пространства;</w:t>
            </w:r>
          </w:p>
          <w:p w:rsidR="00EA046D" w:rsidRDefault="00551AF8">
            <w:pPr>
              <w:pStyle w:val="TableParagraph"/>
              <w:ind w:left="109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Порядка проверки бортовых систем регистрации полетных данных, сбора и передачи информации, включая системы фото- и видеосъемки, а также иных систем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мониторинга земной поверхности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>и в</w:t>
            </w:r>
            <w:r>
              <w:rPr>
                <w:color w:val="000009"/>
                <w:spacing w:val="-2"/>
                <w:sz w:val="24"/>
              </w:rPr>
              <w:t xml:space="preserve">оздушного пространства в лабораторных условиях и </w:t>
            </w:r>
            <w:proofErr w:type="gramStart"/>
            <w:r>
              <w:rPr>
                <w:color w:val="000009"/>
                <w:spacing w:val="-2"/>
                <w:sz w:val="24"/>
              </w:rPr>
              <w:t>на</w:t>
            </w:r>
            <w:proofErr w:type="gramEnd"/>
            <w:r>
              <w:rPr>
                <w:color w:val="000009"/>
                <w:spacing w:val="-2"/>
                <w:sz w:val="24"/>
              </w:rPr>
              <w:t xml:space="preserve"> беспилотн</w:t>
            </w:r>
            <w:r>
              <w:rPr>
                <w:color w:val="000009"/>
                <w:spacing w:val="-6"/>
                <w:sz w:val="24"/>
              </w:rPr>
              <w:t>ом</w:t>
            </w:r>
          </w:p>
          <w:p w:rsidR="00EA046D" w:rsidRDefault="00551AF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Воздушном </w:t>
            </w:r>
            <w:proofErr w:type="gramStart"/>
            <w:r>
              <w:rPr>
                <w:color w:val="000009"/>
                <w:spacing w:val="-2"/>
                <w:sz w:val="24"/>
              </w:rPr>
              <w:t>судне</w:t>
            </w:r>
            <w:proofErr w:type="gramEnd"/>
            <w:r>
              <w:rPr>
                <w:color w:val="000009"/>
                <w:spacing w:val="-2"/>
                <w:sz w:val="24"/>
              </w:rPr>
              <w:t>.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Тестирование</w:t>
            </w:r>
          </w:p>
        </w:tc>
      </w:tr>
      <w:tr w:rsidR="00EA046D">
        <w:trPr>
          <w:gridBefore w:val="1"/>
          <w:wBefore w:w="67" w:type="dxa"/>
          <w:trHeight w:val="6904"/>
        </w:trPr>
        <w:tc>
          <w:tcPr>
            <w:tcW w:w="3261" w:type="dxa"/>
            <w:gridSpan w:val="2"/>
            <w:vMerge w:val="restart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68" w:lineRule="exact"/>
              <w:ind w:left="42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умения</w:t>
            </w:r>
          </w:p>
          <w:p w:rsidR="00EA046D" w:rsidRDefault="00551AF8">
            <w:pPr>
              <w:pStyle w:val="TableParagraph"/>
              <w:tabs>
                <w:tab w:val="left" w:pos="2279"/>
              </w:tabs>
              <w:spacing w:before="2"/>
              <w:ind w:left="109" w:right="151" w:firstLine="317"/>
              <w:jc w:val="both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наладка,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 xml:space="preserve">настройка, </w:t>
            </w:r>
            <w:r>
              <w:rPr>
                <w:color w:val="000009"/>
                <w:sz w:val="24"/>
              </w:rPr>
              <w:t>регулировка и проверка оборудования и систем в лабораторных условиях и на беспилотном воздушном судне;</w:t>
            </w:r>
          </w:p>
          <w:p w:rsidR="00EA046D" w:rsidRDefault="00551AF8">
            <w:pPr>
              <w:pStyle w:val="TableParagraph"/>
              <w:tabs>
                <w:tab w:val="left" w:pos="2614"/>
              </w:tabs>
              <w:ind w:left="109" w:right="94" w:firstLine="317"/>
              <w:rPr>
                <w:sz w:val="24"/>
              </w:rPr>
            </w:pPr>
            <w:proofErr w:type="spellStart"/>
            <w:r>
              <w:rPr>
                <w:color w:val="000009"/>
                <w:spacing w:val="-2"/>
                <w:sz w:val="24"/>
              </w:rPr>
              <w:t>наладка</w:t>
            </w:r>
            <w:proofErr w:type="gramStart"/>
            <w:r>
              <w:rPr>
                <w:color w:val="000009"/>
                <w:spacing w:val="-2"/>
                <w:sz w:val="24"/>
              </w:rPr>
              <w:t>,н</w:t>
            </w:r>
            <w:proofErr w:type="gramEnd"/>
            <w:r>
              <w:rPr>
                <w:color w:val="000009"/>
                <w:spacing w:val="-2"/>
                <w:sz w:val="24"/>
              </w:rPr>
              <w:t>астройка</w:t>
            </w:r>
            <w:proofErr w:type="spellEnd"/>
            <w:r>
              <w:rPr>
                <w:color w:val="000009"/>
                <w:spacing w:val="-2"/>
                <w:sz w:val="24"/>
              </w:rPr>
              <w:t>, регулировка бортовых систем регистрации полетных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данных, сбора и передачи информации, включая системы фото- и видеосъемки, а также иных систем мониторинга земной поверхности и воздушного пространства;</w:t>
            </w:r>
          </w:p>
          <w:p w:rsidR="00EA046D" w:rsidRDefault="00551AF8">
            <w:pPr>
              <w:pStyle w:val="TableParagraph"/>
              <w:tabs>
                <w:tab w:val="left" w:pos="1946"/>
                <w:tab w:val="left" w:pos="2456"/>
                <w:tab w:val="left" w:pos="2508"/>
                <w:tab w:val="left" w:pos="2675"/>
                <w:tab w:val="left" w:pos="3208"/>
              </w:tabs>
              <w:ind w:left="109" w:right="82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Проверка бортовых систем регистрации полетных данных, сбора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>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передачи информации, включая системы ф</w:t>
            </w:r>
            <w:r>
              <w:rPr>
                <w:color w:val="000009"/>
                <w:spacing w:val="-4"/>
                <w:sz w:val="24"/>
              </w:rPr>
              <w:t xml:space="preserve">ото- </w:t>
            </w:r>
            <w:r>
              <w:rPr>
                <w:color w:val="000009"/>
                <w:spacing w:val="-2"/>
                <w:sz w:val="24"/>
              </w:rPr>
              <w:t>и видеосъемки, а также иных систем мониторинга земной поверхности и воздушного пространства в лабораторных условиях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>и</w:t>
            </w:r>
            <w:r>
              <w:rPr>
                <w:color w:val="000009"/>
                <w:sz w:val="24"/>
              </w:rPr>
              <w:tab/>
            </w:r>
            <w:proofErr w:type="gramStart"/>
            <w:r>
              <w:rPr>
                <w:color w:val="000009"/>
                <w:spacing w:val="-6"/>
                <w:sz w:val="24"/>
              </w:rPr>
              <w:t>на</w:t>
            </w:r>
            <w:proofErr w:type="gramEnd"/>
            <w:r>
              <w:rPr>
                <w:color w:val="000009"/>
                <w:spacing w:val="-6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беспилотном </w:t>
            </w:r>
            <w:proofErr w:type="spellStart"/>
            <w:r>
              <w:rPr>
                <w:color w:val="000009"/>
                <w:sz w:val="24"/>
              </w:rPr>
              <w:t>воздушномсудне</w:t>
            </w:r>
            <w:proofErr w:type="spellEnd"/>
            <w:r>
              <w:rPr>
                <w:color w:val="000009"/>
                <w:sz w:val="24"/>
              </w:rPr>
              <w:t>.</w:t>
            </w:r>
          </w:p>
        </w:tc>
        <w:tc>
          <w:tcPr>
            <w:tcW w:w="2128" w:type="dxa"/>
            <w:gridSpan w:val="2"/>
          </w:tcPr>
          <w:p w:rsidR="00EA046D" w:rsidRDefault="00EA046D">
            <w:pPr>
              <w:pStyle w:val="TableParagraph"/>
              <w:rPr>
                <w:b/>
                <w:sz w:val="24"/>
              </w:rPr>
            </w:pPr>
          </w:p>
          <w:p w:rsidR="00EA046D" w:rsidRDefault="00EA046D">
            <w:pPr>
              <w:pStyle w:val="TableParagraph"/>
              <w:rPr>
                <w:b/>
                <w:sz w:val="24"/>
              </w:rPr>
            </w:pPr>
          </w:p>
          <w:p w:rsidR="00EA046D" w:rsidRDefault="00EA046D">
            <w:pPr>
              <w:pStyle w:val="TableParagraph"/>
              <w:rPr>
                <w:b/>
                <w:sz w:val="24"/>
              </w:rPr>
            </w:pPr>
          </w:p>
          <w:p w:rsidR="00EA046D" w:rsidRDefault="00EA046D">
            <w:pPr>
              <w:pStyle w:val="TableParagraph"/>
              <w:rPr>
                <w:b/>
                <w:sz w:val="24"/>
              </w:rPr>
            </w:pPr>
          </w:p>
          <w:p w:rsidR="00EA046D" w:rsidRDefault="00EA046D">
            <w:pPr>
              <w:pStyle w:val="TableParagraph"/>
              <w:rPr>
                <w:b/>
                <w:sz w:val="24"/>
              </w:rPr>
            </w:pPr>
          </w:p>
          <w:p w:rsidR="00EA046D" w:rsidRDefault="00EA046D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EA046D" w:rsidRDefault="00551AF8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Лабораторная работа Практическая работа Экспертное наблюдение</w:t>
            </w:r>
          </w:p>
        </w:tc>
      </w:tr>
      <w:tr w:rsidR="00EA046D">
        <w:trPr>
          <w:gridBefore w:val="1"/>
          <w:wBefore w:w="67" w:type="dxa"/>
          <w:trHeight w:val="6903"/>
        </w:trPr>
        <w:tc>
          <w:tcPr>
            <w:tcW w:w="3261" w:type="dxa"/>
            <w:gridSpan w:val="2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37" w:lineRule="auto"/>
              <w:ind w:left="42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Практический опыт по </w:t>
            </w:r>
            <w:proofErr w:type="spellStart"/>
            <w:r>
              <w:rPr>
                <w:color w:val="000009"/>
                <w:spacing w:val="-2"/>
                <w:sz w:val="24"/>
              </w:rPr>
              <w:t>наладки</w:t>
            </w:r>
            <w:proofErr w:type="gramStart"/>
            <w:r>
              <w:rPr>
                <w:color w:val="000009"/>
                <w:spacing w:val="-2"/>
                <w:sz w:val="24"/>
              </w:rPr>
              <w:t>,н</w:t>
            </w:r>
            <w:proofErr w:type="gramEnd"/>
            <w:r>
              <w:rPr>
                <w:color w:val="000009"/>
                <w:spacing w:val="-2"/>
                <w:sz w:val="24"/>
              </w:rPr>
              <w:t>астройки</w:t>
            </w:r>
            <w:proofErr w:type="spellEnd"/>
            <w:r>
              <w:rPr>
                <w:color w:val="000009"/>
                <w:spacing w:val="-2"/>
                <w:sz w:val="24"/>
              </w:rPr>
              <w:t>, регулировки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>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 xml:space="preserve">проверки </w:t>
            </w:r>
            <w:r>
              <w:rPr>
                <w:color w:val="000009"/>
                <w:sz w:val="24"/>
              </w:rPr>
              <w:t xml:space="preserve">оборудования и систем в лабораторных условиях и на </w:t>
            </w:r>
            <w:r>
              <w:rPr>
                <w:color w:val="000009"/>
                <w:spacing w:val="-2"/>
                <w:sz w:val="24"/>
              </w:rPr>
              <w:t>беспилотном воздушном судне;</w:t>
            </w:r>
          </w:p>
          <w:p w:rsidR="00EA046D" w:rsidRDefault="00551AF8">
            <w:pPr>
              <w:pStyle w:val="TableParagraph"/>
              <w:tabs>
                <w:tab w:val="left" w:pos="1060"/>
                <w:tab w:val="left" w:pos="2326"/>
              </w:tabs>
              <w:ind w:left="109" w:right="85" w:firstLine="317"/>
              <w:rPr>
                <w:sz w:val="24"/>
              </w:rPr>
            </w:pPr>
            <w:r>
              <w:rPr>
                <w:color w:val="000009"/>
                <w:spacing w:val="-6"/>
                <w:sz w:val="24"/>
              </w:rPr>
              <w:t>по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наладки,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 xml:space="preserve">настройки, </w:t>
            </w:r>
            <w:r>
              <w:rPr>
                <w:color w:val="000009"/>
                <w:sz w:val="24"/>
              </w:rPr>
              <w:t>регулировки</w:t>
            </w:r>
            <w:r>
              <w:rPr>
                <w:color w:val="000009"/>
                <w:spacing w:val="8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бортовых</w:t>
            </w:r>
            <w:r>
              <w:rPr>
                <w:color w:val="000009"/>
                <w:spacing w:val="8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систем регистрации</w:t>
            </w:r>
            <w:r>
              <w:rPr>
                <w:color w:val="000009"/>
                <w:spacing w:val="4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полетных</w:t>
            </w:r>
            <w:r>
              <w:rPr>
                <w:color w:val="000009"/>
                <w:spacing w:val="4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данных, </w:t>
            </w:r>
            <w:r>
              <w:rPr>
                <w:color w:val="000009"/>
                <w:spacing w:val="-2"/>
                <w:sz w:val="24"/>
              </w:rPr>
              <w:t>сбора и передачи информации, включая системы фото- и видеосъемки, а также иных систем мониторинга земной поверхности и воздушного пространства;</w:t>
            </w:r>
          </w:p>
          <w:p w:rsidR="00EA046D" w:rsidRDefault="00551AF8">
            <w:pPr>
              <w:pStyle w:val="TableParagraph"/>
              <w:tabs>
                <w:tab w:val="left" w:pos="1876"/>
                <w:tab w:val="left" w:pos="1981"/>
                <w:tab w:val="left" w:pos="2039"/>
                <w:tab w:val="left" w:pos="3201"/>
              </w:tabs>
              <w:ind w:left="109" w:right="215" w:firstLine="317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по проверки бортовых си</w:t>
            </w:r>
            <w:r>
              <w:rPr>
                <w:color w:val="000009"/>
                <w:spacing w:val="-4"/>
                <w:sz w:val="24"/>
              </w:rPr>
              <w:t>стем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 xml:space="preserve">регистрации </w:t>
            </w:r>
            <w:r>
              <w:rPr>
                <w:color w:val="000009"/>
                <w:sz w:val="24"/>
              </w:rPr>
              <w:t xml:space="preserve">полетных данных, сбора и </w:t>
            </w:r>
            <w:r>
              <w:rPr>
                <w:color w:val="000009"/>
                <w:spacing w:val="-2"/>
                <w:sz w:val="24"/>
              </w:rPr>
              <w:t>передачи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 xml:space="preserve">информации, </w:t>
            </w:r>
            <w:r>
              <w:rPr>
                <w:color w:val="000009"/>
                <w:sz w:val="24"/>
              </w:rPr>
              <w:t xml:space="preserve">включая системы фото- и видеосъемки, а также иных </w:t>
            </w:r>
            <w:r>
              <w:rPr>
                <w:color w:val="000009"/>
                <w:spacing w:val="-2"/>
                <w:sz w:val="24"/>
              </w:rPr>
              <w:t>систем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мониторинга земной поверхности и воздушного пространства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 xml:space="preserve">в </w:t>
            </w:r>
            <w:r>
              <w:rPr>
                <w:color w:val="000009"/>
                <w:sz w:val="24"/>
              </w:rPr>
              <w:t>лабораторных условиях</w:t>
            </w:r>
            <w:r>
              <w:rPr>
                <w:color w:val="000009"/>
                <w:spacing w:val="51"/>
                <w:sz w:val="24"/>
              </w:rPr>
              <w:t xml:space="preserve"> 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51"/>
                <w:sz w:val="24"/>
              </w:rPr>
              <w:t xml:space="preserve">  </w:t>
            </w:r>
            <w:proofErr w:type="gramStart"/>
            <w:r>
              <w:rPr>
                <w:color w:val="000009"/>
                <w:spacing w:val="-5"/>
                <w:sz w:val="24"/>
              </w:rPr>
              <w:t>на</w:t>
            </w:r>
            <w:proofErr w:type="gramEnd"/>
          </w:p>
          <w:p w:rsidR="00EA046D" w:rsidRDefault="00551AF8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proofErr w:type="spellStart"/>
            <w:r>
              <w:rPr>
                <w:color w:val="000009"/>
                <w:spacing w:val="-2"/>
                <w:sz w:val="24"/>
              </w:rPr>
              <w:t>беспилотномвоздушномсудне</w:t>
            </w:r>
            <w:proofErr w:type="spellEnd"/>
            <w:r>
              <w:rPr>
                <w:color w:val="000009"/>
                <w:spacing w:val="-2"/>
                <w:sz w:val="24"/>
              </w:rPr>
              <w:t>.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ind w:left="109" w:right="35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Практическая работа Экспертное наблюде</w:t>
            </w:r>
            <w:r>
              <w:rPr>
                <w:color w:val="000009"/>
                <w:spacing w:val="-4"/>
                <w:sz w:val="24"/>
              </w:rPr>
              <w:t>ние</w:t>
            </w:r>
          </w:p>
        </w:tc>
      </w:tr>
      <w:tr w:rsidR="00EA046D">
        <w:trPr>
          <w:gridAfter w:val="1"/>
          <w:wAfter w:w="68" w:type="dxa"/>
          <w:trHeight w:val="1958"/>
        </w:trPr>
        <w:tc>
          <w:tcPr>
            <w:tcW w:w="3260" w:type="dxa"/>
            <w:gridSpan w:val="2"/>
            <w:vMerge w:val="restart"/>
          </w:tcPr>
          <w:p w:rsidR="00EA046D" w:rsidRDefault="00551AF8">
            <w:pPr>
              <w:pStyle w:val="TableParagraph"/>
              <w:spacing w:line="242" w:lineRule="auto"/>
              <w:ind w:left="715" w:right="234" w:hanging="60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lastRenderedPageBreak/>
              <w:t>ПК3.5Осуществлять ведение эксплуатационно-</w:t>
            </w:r>
          </w:p>
          <w:p w:rsidR="00EA046D" w:rsidRDefault="00551AF8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Технической документации</w:t>
            </w: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42" w:lineRule="auto"/>
              <w:ind w:left="115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75%правильных ответов в обл</w:t>
            </w:r>
            <w:r>
              <w:rPr>
                <w:color w:val="000009"/>
                <w:sz w:val="24"/>
              </w:rPr>
              <w:t>асти знания:</w:t>
            </w:r>
          </w:p>
          <w:p w:rsidR="00EA046D" w:rsidRDefault="00551AF8">
            <w:pPr>
              <w:pStyle w:val="TableParagraph"/>
              <w:tabs>
                <w:tab w:val="left" w:pos="3318"/>
              </w:tabs>
              <w:ind w:left="115" w:right="84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Порядка ведения эксплуатационн</w:t>
            </w:r>
            <w:proofErr w:type="gramStart"/>
            <w:r>
              <w:rPr>
                <w:color w:val="000009"/>
                <w:spacing w:val="-2"/>
                <w:sz w:val="24"/>
              </w:rPr>
              <w:t>о-</w:t>
            </w:r>
            <w:proofErr w:type="gramEnd"/>
            <w:r>
              <w:rPr>
                <w:color w:val="000009"/>
                <w:spacing w:val="-2"/>
                <w:sz w:val="24"/>
              </w:rPr>
              <w:t xml:space="preserve"> технической документацию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10"/>
                <w:sz w:val="24"/>
              </w:rPr>
              <w:t xml:space="preserve">и </w:t>
            </w:r>
            <w:r>
              <w:rPr>
                <w:color w:val="000009"/>
                <w:sz w:val="24"/>
              </w:rPr>
              <w:t>разработки</w:t>
            </w:r>
            <w:r>
              <w:rPr>
                <w:color w:val="000009"/>
                <w:spacing w:val="-9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инструкций и</w:t>
            </w:r>
            <w:r>
              <w:rPr>
                <w:color w:val="000009"/>
                <w:spacing w:val="-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другой технической документации.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Тестирование</w:t>
            </w:r>
          </w:p>
        </w:tc>
      </w:tr>
      <w:tr w:rsidR="00EA046D">
        <w:trPr>
          <w:gridAfter w:val="1"/>
          <w:wAfter w:w="68" w:type="dxa"/>
          <w:trHeight w:val="1656"/>
        </w:trPr>
        <w:tc>
          <w:tcPr>
            <w:tcW w:w="3260" w:type="dxa"/>
            <w:gridSpan w:val="2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68" w:lineRule="exact"/>
              <w:ind w:left="432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умения</w:t>
            </w:r>
          </w:p>
          <w:p w:rsidR="00EA046D" w:rsidRDefault="00551AF8">
            <w:pPr>
              <w:pStyle w:val="TableParagraph"/>
              <w:spacing w:before="2"/>
              <w:ind w:left="115" w:right="196" w:firstLine="374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ведение эксплуатационн</w:t>
            </w:r>
            <w:proofErr w:type="gramStart"/>
            <w:r>
              <w:rPr>
                <w:color w:val="000009"/>
                <w:sz w:val="24"/>
              </w:rPr>
              <w:t>о-</w:t>
            </w:r>
            <w:proofErr w:type="gramEnd"/>
            <w:r>
              <w:rPr>
                <w:color w:val="000009"/>
                <w:sz w:val="24"/>
              </w:rPr>
              <w:t xml:space="preserve"> техническую документацию и разработки инструкций и </w:t>
            </w:r>
            <w:r>
              <w:rPr>
                <w:color w:val="000009"/>
                <w:spacing w:val="-2"/>
                <w:sz w:val="24"/>
              </w:rPr>
              <w:t>другой технической документац</w:t>
            </w:r>
            <w:r>
              <w:rPr>
                <w:color w:val="000009"/>
                <w:spacing w:val="-5"/>
                <w:sz w:val="24"/>
              </w:rPr>
              <w:t xml:space="preserve">ии 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ind w:left="11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Лабораторная работа Практическая работа Экспертное наблюдение</w:t>
            </w:r>
          </w:p>
        </w:tc>
      </w:tr>
      <w:tr w:rsidR="00EA046D">
        <w:trPr>
          <w:gridAfter w:val="1"/>
          <w:wAfter w:w="68" w:type="dxa"/>
          <w:trHeight w:val="1656"/>
        </w:trPr>
        <w:tc>
          <w:tcPr>
            <w:tcW w:w="3260" w:type="dxa"/>
            <w:gridSpan w:val="2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68" w:lineRule="exact"/>
              <w:ind w:left="432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Практический опыт</w:t>
            </w:r>
          </w:p>
          <w:p w:rsidR="00EA046D" w:rsidRDefault="00551AF8">
            <w:pPr>
              <w:pStyle w:val="TableParagraph"/>
              <w:spacing w:before="2"/>
              <w:ind w:left="115" w:right="124" w:firstLine="317"/>
              <w:rPr>
                <w:sz w:val="24"/>
              </w:rPr>
            </w:pPr>
            <w:r>
              <w:rPr>
                <w:color w:val="000009"/>
                <w:sz w:val="24"/>
              </w:rPr>
              <w:t>по</w:t>
            </w:r>
            <w:r>
              <w:rPr>
                <w:color w:val="000009"/>
                <w:spacing w:val="4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ведению</w:t>
            </w:r>
            <w:r>
              <w:rPr>
                <w:color w:val="000009"/>
                <w:spacing w:val="4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эксплуатацион</w:t>
            </w:r>
            <w:r>
              <w:rPr>
                <w:color w:val="000009"/>
                <w:spacing w:val="-2"/>
                <w:sz w:val="24"/>
              </w:rPr>
              <w:t>но-техническую  документацию и разработки инструкций и другой технической документации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ind w:left="115" w:right="35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Практическая работа Экспертное наблюде</w:t>
            </w:r>
            <w:r>
              <w:rPr>
                <w:color w:val="000009"/>
                <w:spacing w:val="-4"/>
                <w:sz w:val="24"/>
              </w:rPr>
              <w:t>ние</w:t>
            </w:r>
          </w:p>
        </w:tc>
      </w:tr>
      <w:tr w:rsidR="00EA046D">
        <w:trPr>
          <w:gridAfter w:val="1"/>
          <w:wAfter w:w="68" w:type="dxa"/>
          <w:trHeight w:val="4695"/>
        </w:trPr>
        <w:tc>
          <w:tcPr>
            <w:tcW w:w="3260" w:type="dxa"/>
            <w:gridSpan w:val="2"/>
            <w:vMerge w:val="restart"/>
          </w:tcPr>
          <w:p w:rsidR="00EA046D" w:rsidRDefault="00551AF8">
            <w:pPr>
              <w:pStyle w:val="TableParagraph"/>
              <w:tabs>
                <w:tab w:val="left" w:pos="2284"/>
              </w:tabs>
              <w:spacing w:line="242" w:lineRule="auto"/>
              <w:ind w:left="110" w:right="84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ПК3.6Осуществлятько</w:t>
            </w:r>
            <w:proofErr w:type="gramStart"/>
            <w:r>
              <w:rPr>
                <w:color w:val="000009"/>
                <w:spacing w:val="-2"/>
                <w:sz w:val="24"/>
              </w:rPr>
              <w:t>н-</w:t>
            </w:r>
            <w:proofErr w:type="gramEnd"/>
            <w:r>
              <w:rPr>
                <w:color w:val="000009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троль</w:t>
            </w:r>
            <w:proofErr w:type="spellEnd"/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качества</w:t>
            </w:r>
          </w:p>
          <w:p w:rsidR="00EA046D" w:rsidRDefault="00551AF8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proofErr w:type="spellStart"/>
            <w:r>
              <w:rPr>
                <w:color w:val="000009"/>
                <w:spacing w:val="-2"/>
                <w:sz w:val="24"/>
              </w:rPr>
              <w:t>выполняемыхработ</w:t>
            </w:r>
            <w:proofErr w:type="spellEnd"/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42" w:lineRule="auto"/>
              <w:ind w:left="115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75%правильных ответов </w:t>
            </w:r>
            <w:proofErr w:type="spellStart"/>
            <w:r>
              <w:rPr>
                <w:color w:val="000009"/>
                <w:spacing w:val="-2"/>
                <w:sz w:val="24"/>
              </w:rPr>
              <w:t>вобл</w:t>
            </w:r>
            <w:r>
              <w:rPr>
                <w:color w:val="000009"/>
                <w:sz w:val="24"/>
              </w:rPr>
              <w:t>асти</w:t>
            </w:r>
            <w:proofErr w:type="spellEnd"/>
            <w:r>
              <w:rPr>
                <w:color w:val="000009"/>
                <w:sz w:val="24"/>
              </w:rPr>
              <w:t xml:space="preserve"> знания:</w:t>
            </w:r>
          </w:p>
          <w:p w:rsidR="00EA046D" w:rsidRDefault="00551AF8">
            <w:pPr>
              <w:pStyle w:val="TableParagraph"/>
              <w:tabs>
                <w:tab w:val="left" w:pos="2476"/>
              </w:tabs>
              <w:ind w:left="115" w:right="89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нормативно-технической документации по эксплуатации бортовых систем и оборудования полезной нагрузки, вычислительных устройств и сист</w:t>
            </w:r>
            <w:r>
              <w:rPr>
                <w:color w:val="000009"/>
                <w:spacing w:val="-4"/>
                <w:sz w:val="24"/>
              </w:rPr>
              <w:t>ем;</w:t>
            </w:r>
          </w:p>
          <w:p w:rsidR="00EA046D" w:rsidRDefault="00551AF8">
            <w:pPr>
              <w:pStyle w:val="TableParagraph"/>
              <w:tabs>
                <w:tab w:val="left" w:pos="1516"/>
                <w:tab w:val="left" w:pos="2749"/>
              </w:tabs>
              <w:ind w:left="115" w:right="78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нормативн</w:t>
            </w:r>
            <w:proofErr w:type="gramStart"/>
            <w:r>
              <w:rPr>
                <w:color w:val="000009"/>
                <w:spacing w:val="-2"/>
                <w:sz w:val="24"/>
              </w:rPr>
              <w:t>о-</w:t>
            </w:r>
            <w:proofErr w:type="gramEnd"/>
            <w:r>
              <w:rPr>
                <w:color w:val="000009"/>
                <w:spacing w:val="-2"/>
                <w:sz w:val="24"/>
              </w:rPr>
              <w:t xml:space="preserve"> техническая документация по эксплуатации бортовых систем регистрации полетных данных, сбора и передачи информации, включая с</w:t>
            </w:r>
            <w:r>
              <w:rPr>
                <w:color w:val="000009"/>
                <w:sz w:val="24"/>
              </w:rPr>
              <w:t>истемы</w:t>
            </w:r>
            <w:r>
              <w:rPr>
                <w:color w:val="000009"/>
                <w:spacing w:val="8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фото-</w:t>
            </w:r>
            <w:r>
              <w:rPr>
                <w:color w:val="000009"/>
                <w:spacing w:val="8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8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видеосъемки, </w:t>
            </w:r>
            <w:r>
              <w:rPr>
                <w:color w:val="000009"/>
                <w:spacing w:val="-2"/>
                <w:sz w:val="24"/>
              </w:rPr>
              <w:t>а также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4"/>
                <w:sz w:val="24"/>
              </w:rPr>
              <w:t xml:space="preserve">иных </w:t>
            </w:r>
            <w:r>
              <w:rPr>
                <w:color w:val="000009"/>
                <w:spacing w:val="-2"/>
                <w:sz w:val="24"/>
              </w:rPr>
              <w:t xml:space="preserve">систем мониторинга земной поверхности </w:t>
            </w:r>
            <w:proofErr w:type="spellStart"/>
            <w:r>
              <w:rPr>
                <w:color w:val="000009"/>
                <w:spacing w:val="-2"/>
                <w:sz w:val="24"/>
              </w:rPr>
              <w:t>ивоздушного</w:t>
            </w:r>
            <w:proofErr w:type="spellEnd"/>
            <w:r>
              <w:rPr>
                <w:color w:val="000009"/>
                <w:spacing w:val="-2"/>
                <w:sz w:val="24"/>
              </w:rPr>
              <w:t xml:space="preserve"> пространства.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Тестирование</w:t>
            </w:r>
          </w:p>
        </w:tc>
      </w:tr>
      <w:tr w:rsidR="00EA046D">
        <w:trPr>
          <w:gridAfter w:val="1"/>
          <w:wAfter w:w="68" w:type="dxa"/>
          <w:trHeight w:val="1929"/>
        </w:trPr>
        <w:tc>
          <w:tcPr>
            <w:tcW w:w="3260" w:type="dxa"/>
            <w:gridSpan w:val="2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67" w:lineRule="exact"/>
              <w:ind w:left="432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умения</w:t>
            </w:r>
          </w:p>
          <w:p w:rsidR="00EA046D" w:rsidRDefault="00551AF8">
            <w:pPr>
              <w:pStyle w:val="TableParagraph"/>
              <w:tabs>
                <w:tab w:val="left" w:pos="2285"/>
              </w:tabs>
              <w:spacing w:line="242" w:lineRule="auto"/>
              <w:ind w:left="115" w:right="307" w:firstLine="317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осуществлять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 xml:space="preserve">контроль </w:t>
            </w:r>
            <w:r>
              <w:rPr>
                <w:color w:val="000009"/>
                <w:sz w:val="24"/>
              </w:rPr>
              <w:t>качества выполняемых работ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ind w:left="11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Лабораторная работа Практическая работа Экспертное наблюдение</w:t>
            </w:r>
          </w:p>
        </w:tc>
      </w:tr>
      <w:tr w:rsidR="00EA046D">
        <w:trPr>
          <w:gridAfter w:val="1"/>
          <w:wAfter w:w="68" w:type="dxa"/>
          <w:trHeight w:val="1108"/>
        </w:trPr>
        <w:tc>
          <w:tcPr>
            <w:tcW w:w="3260" w:type="dxa"/>
            <w:gridSpan w:val="2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  <w:gridSpan w:val="2"/>
          </w:tcPr>
          <w:p w:rsidR="00EA046D" w:rsidRDefault="00551AF8">
            <w:pPr>
              <w:pStyle w:val="TableParagraph"/>
              <w:spacing w:line="271" w:lineRule="exact"/>
              <w:ind w:left="432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Практический опыт</w:t>
            </w:r>
          </w:p>
          <w:p w:rsidR="00EA046D" w:rsidRDefault="00551AF8">
            <w:pPr>
              <w:pStyle w:val="TableParagraph"/>
              <w:tabs>
                <w:tab w:val="left" w:pos="1761"/>
              </w:tabs>
              <w:spacing w:line="275" w:lineRule="exact"/>
              <w:ind w:left="115" w:firstLine="317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 xml:space="preserve">По </w:t>
            </w:r>
            <w:r>
              <w:rPr>
                <w:color w:val="000009"/>
                <w:spacing w:val="-2"/>
                <w:sz w:val="24"/>
              </w:rPr>
              <w:t>осуществлению</w:t>
            </w:r>
          </w:p>
          <w:p w:rsidR="00EA046D" w:rsidRDefault="00551AF8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Контроля качества </w:t>
            </w:r>
            <w:proofErr w:type="gramStart"/>
            <w:r>
              <w:rPr>
                <w:color w:val="000009"/>
                <w:spacing w:val="-2"/>
                <w:sz w:val="24"/>
              </w:rPr>
              <w:t xml:space="preserve">в </w:t>
            </w:r>
            <w:proofErr w:type="spellStart"/>
            <w:r>
              <w:rPr>
                <w:color w:val="000009"/>
                <w:spacing w:val="-2"/>
                <w:sz w:val="24"/>
              </w:rPr>
              <w:t>ыполняемых</w:t>
            </w:r>
            <w:proofErr w:type="spellEnd"/>
            <w:proofErr w:type="gramEnd"/>
            <w:r>
              <w:rPr>
                <w:color w:val="000009"/>
                <w:spacing w:val="-2"/>
                <w:sz w:val="24"/>
              </w:rPr>
              <w:t xml:space="preserve"> работ</w:t>
            </w:r>
          </w:p>
        </w:tc>
        <w:tc>
          <w:tcPr>
            <w:tcW w:w="2128" w:type="dxa"/>
            <w:gridSpan w:val="2"/>
          </w:tcPr>
          <w:p w:rsidR="00EA046D" w:rsidRDefault="00551AF8">
            <w:pPr>
              <w:pStyle w:val="TableParagraph"/>
              <w:ind w:left="115" w:right="35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 xml:space="preserve">Практическая работа </w:t>
            </w:r>
            <w:proofErr w:type="gramStart"/>
            <w:r>
              <w:rPr>
                <w:color w:val="000009"/>
                <w:spacing w:val="-2"/>
                <w:sz w:val="24"/>
              </w:rPr>
              <w:t>Экспертное</w:t>
            </w:r>
            <w:proofErr w:type="gramEnd"/>
          </w:p>
          <w:p w:rsidR="00EA046D" w:rsidRDefault="00551AF8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наблюдение</w:t>
            </w:r>
          </w:p>
        </w:tc>
      </w:tr>
    </w:tbl>
    <w:p w:rsidR="00EA046D" w:rsidRDefault="00EA046D">
      <w:pPr>
        <w:pStyle w:val="TableParagraph"/>
        <w:spacing w:line="264" w:lineRule="exact"/>
        <w:rPr>
          <w:sz w:val="24"/>
        </w:rPr>
        <w:sectPr w:rsidR="00EA046D">
          <w:footerReference w:type="default" r:id="rId26"/>
          <w:pgSz w:w="11910" w:h="16840"/>
          <w:pgMar w:top="1100" w:right="708" w:bottom="900" w:left="1700" w:header="0" w:footer="714" w:gutter="0"/>
          <w:pgNumType w:start="106"/>
          <w:cols w:space="720"/>
        </w:sectPr>
      </w:pPr>
    </w:p>
    <w:p w:rsidR="00EA046D" w:rsidRDefault="00551AF8">
      <w:pPr>
        <w:pStyle w:val="a6"/>
        <w:numPr>
          <w:ilvl w:val="0"/>
          <w:numId w:val="20"/>
        </w:numPr>
        <w:tabs>
          <w:tab w:val="left" w:pos="384"/>
        </w:tabs>
        <w:spacing w:before="62"/>
        <w:ind w:left="384" w:hanging="244"/>
        <w:rPr>
          <w:sz w:val="24"/>
        </w:rPr>
      </w:pPr>
      <w:r>
        <w:rPr>
          <w:sz w:val="24"/>
        </w:rPr>
        <w:lastRenderedPageBreak/>
        <w:t>УСЛОВИЯ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:rsidR="00EA046D" w:rsidRDefault="00551AF8">
      <w:pPr>
        <w:pStyle w:val="a6"/>
        <w:numPr>
          <w:ilvl w:val="1"/>
          <w:numId w:val="20"/>
        </w:numPr>
        <w:tabs>
          <w:tab w:val="left" w:pos="561"/>
        </w:tabs>
        <w:spacing w:before="276" w:line="242" w:lineRule="auto"/>
        <w:ind w:left="140" w:right="1185" w:firstLine="0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8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8"/>
          <w:sz w:val="24"/>
        </w:rPr>
        <w:t xml:space="preserve"> </w:t>
      </w:r>
      <w:r>
        <w:rPr>
          <w:sz w:val="24"/>
        </w:rPr>
        <w:t>быть</w:t>
      </w:r>
      <w:r>
        <w:rPr>
          <w:spacing w:val="-8"/>
          <w:sz w:val="24"/>
        </w:rPr>
        <w:t xml:space="preserve"> </w:t>
      </w:r>
      <w:r>
        <w:rPr>
          <w:sz w:val="24"/>
        </w:rPr>
        <w:t>предусмотрены следующие специальные помещения:</w:t>
      </w:r>
    </w:p>
    <w:p w:rsidR="00EA046D" w:rsidRDefault="00551AF8">
      <w:pPr>
        <w:pStyle w:val="a4"/>
        <w:ind w:left="140" w:right="178"/>
      </w:pPr>
      <w:proofErr w:type="gramStart"/>
      <w:r>
        <w:t>Кабинет «Информатики», оснащенный оборудованием: посадочные места по количеству обучающихся;</w:t>
      </w:r>
      <w:r>
        <w:rPr>
          <w:spacing w:val="-7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 преподавателя;</w:t>
      </w:r>
      <w:r>
        <w:rPr>
          <w:spacing w:val="-7"/>
        </w:rPr>
        <w:t xml:space="preserve"> </w:t>
      </w:r>
      <w:r>
        <w:t>учебная</w:t>
      </w:r>
      <w:r>
        <w:rPr>
          <w:spacing w:val="-3"/>
        </w:rPr>
        <w:t xml:space="preserve"> </w:t>
      </w:r>
      <w:r>
        <w:t>доска;</w:t>
      </w:r>
      <w:r>
        <w:rPr>
          <w:spacing w:val="-7"/>
        </w:rPr>
        <w:t xml:space="preserve"> </w:t>
      </w:r>
      <w:r>
        <w:t>комплект</w:t>
      </w:r>
      <w:r>
        <w:rPr>
          <w:spacing w:val="-3"/>
        </w:rPr>
        <w:t xml:space="preserve"> </w:t>
      </w:r>
      <w:r>
        <w:t>учебно-методической документации; техническими средствами обучения: компьютер с лицензионным программным обеспечением, мультимедийный проектор, мультимедийные средства.</w:t>
      </w:r>
      <w:proofErr w:type="gramEnd"/>
    </w:p>
    <w:p w:rsidR="00EA046D" w:rsidRDefault="00551AF8">
      <w:pPr>
        <w:pStyle w:val="a6"/>
        <w:numPr>
          <w:ilvl w:val="1"/>
          <w:numId w:val="20"/>
        </w:numPr>
        <w:tabs>
          <w:tab w:val="left" w:pos="561"/>
        </w:tabs>
        <w:ind w:left="561" w:hanging="421"/>
        <w:rPr>
          <w:sz w:val="24"/>
        </w:rPr>
      </w:pPr>
      <w:r>
        <w:rPr>
          <w:sz w:val="24"/>
        </w:rPr>
        <w:t>Информационное</w:t>
      </w:r>
      <w:r>
        <w:rPr>
          <w:spacing w:val="-13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EA046D" w:rsidRDefault="00551AF8">
      <w:pPr>
        <w:pStyle w:val="a4"/>
        <w:ind w:left="140" w:right="178"/>
      </w:pPr>
      <w:r>
        <w:t>Для</w:t>
      </w:r>
      <w:r>
        <w:rPr>
          <w:spacing w:val="-4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библиотечный</w:t>
      </w:r>
      <w:r>
        <w:rPr>
          <w:spacing w:val="-7"/>
        </w:rPr>
        <w:t xml:space="preserve"> </w:t>
      </w:r>
      <w:r>
        <w:t>фонд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 xml:space="preserve">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>
        <w:t>выбирается не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одного издания</w:t>
      </w:r>
      <w:proofErr w:type="gramEnd"/>
      <w:r>
        <w:t xml:space="preserve"> из перечисленных</w:t>
      </w:r>
      <w:r>
        <w:rPr>
          <w:spacing w:val="-1"/>
        </w:rPr>
        <w:t xml:space="preserve"> </w:t>
      </w:r>
      <w:r>
        <w:t>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EA046D" w:rsidRDefault="00551AF8">
      <w:pPr>
        <w:pStyle w:val="a6"/>
        <w:numPr>
          <w:ilvl w:val="2"/>
          <w:numId w:val="20"/>
        </w:numPr>
        <w:tabs>
          <w:tab w:val="left" w:pos="743"/>
        </w:tabs>
        <w:spacing w:before="272"/>
        <w:ind w:left="743" w:hanging="603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печатные</w:t>
      </w:r>
      <w:r>
        <w:rPr>
          <w:spacing w:val="-2"/>
          <w:sz w:val="24"/>
        </w:rPr>
        <w:t xml:space="preserve"> издания</w:t>
      </w:r>
    </w:p>
    <w:p w:rsidR="00EA046D" w:rsidRDefault="00EA046D">
      <w:pPr>
        <w:pStyle w:val="a4"/>
      </w:pPr>
    </w:p>
    <w:p w:rsidR="00EA046D" w:rsidRDefault="00551AF8">
      <w:pPr>
        <w:pStyle w:val="a4"/>
        <w:spacing w:line="242" w:lineRule="auto"/>
        <w:ind w:left="140" w:right="178"/>
      </w:pPr>
      <w:r>
        <w:t>Маркова, В.</w:t>
      </w:r>
      <w:r>
        <w:rPr>
          <w:spacing w:val="-4"/>
        </w:rPr>
        <w:t xml:space="preserve"> </w:t>
      </w:r>
      <w:r>
        <w:t>Д.</w:t>
      </w:r>
      <w:r>
        <w:rPr>
          <w:spacing w:val="-4"/>
        </w:rPr>
        <w:t xml:space="preserve"> </w:t>
      </w:r>
      <w:r>
        <w:t>Цифровая</w:t>
      </w:r>
      <w:r>
        <w:rPr>
          <w:spacing w:val="-1"/>
        </w:rPr>
        <w:t xml:space="preserve"> </w:t>
      </w:r>
      <w:r>
        <w:t>экономика</w:t>
      </w:r>
      <w:proofErr w:type="gramStart"/>
      <w:r>
        <w:rPr>
          <w:spacing w:val="-7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учебник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В.Д.</w:t>
      </w:r>
      <w:r>
        <w:rPr>
          <w:spacing w:val="-4"/>
        </w:rPr>
        <w:t xml:space="preserve"> </w:t>
      </w:r>
      <w:r>
        <w:t>Маркова. —</w:t>
      </w:r>
      <w:r>
        <w:rPr>
          <w:spacing w:val="-1"/>
        </w:rPr>
        <w:t xml:space="preserve"> </w:t>
      </w:r>
      <w:r>
        <w:t>М.</w:t>
      </w:r>
      <w:proofErr w:type="gramStart"/>
      <w:r>
        <w:t xml:space="preserve"> :</w:t>
      </w:r>
      <w:proofErr w:type="gramEnd"/>
      <w:r>
        <w:rPr>
          <w:spacing w:val="-6"/>
        </w:rPr>
        <w:t xml:space="preserve"> </w:t>
      </w:r>
      <w:r>
        <w:t>ИНФРА-М, 2020.</w:t>
      </w:r>
      <w:r>
        <w:rPr>
          <w:spacing w:val="-2"/>
        </w:rPr>
        <w:t xml:space="preserve"> </w:t>
      </w:r>
      <w:r>
        <w:t xml:space="preserve">— 186 с. — (Высшее образование: </w:t>
      </w:r>
      <w:proofErr w:type="spellStart"/>
      <w:proofErr w:type="gramStart"/>
      <w:r>
        <w:t>Бакалавриат</w:t>
      </w:r>
      <w:proofErr w:type="spellEnd"/>
      <w:r>
        <w:t>).</w:t>
      </w:r>
      <w:proofErr w:type="gramEnd"/>
    </w:p>
    <w:p w:rsidR="00EA046D" w:rsidRDefault="00551AF8">
      <w:pPr>
        <w:pStyle w:val="a4"/>
        <w:spacing w:line="242" w:lineRule="auto"/>
        <w:ind w:left="140" w:right="178"/>
      </w:pPr>
      <w:r>
        <w:t>Лапина</w:t>
      </w:r>
      <w:r>
        <w:rPr>
          <w:spacing w:val="-3"/>
        </w:rPr>
        <w:t xml:space="preserve"> </w:t>
      </w:r>
      <w:r>
        <w:t>М.</w:t>
      </w:r>
      <w:r>
        <w:rPr>
          <w:spacing w:val="-5"/>
        </w:rPr>
        <w:t xml:space="preserve"> </w:t>
      </w:r>
      <w:r>
        <w:t>А. Информационное</w:t>
      </w:r>
      <w:r>
        <w:rPr>
          <w:spacing w:val="-8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/ М.А. Лапина;</w:t>
      </w:r>
      <w:r>
        <w:rPr>
          <w:spacing w:val="-7"/>
        </w:rPr>
        <w:t xml:space="preserve"> </w:t>
      </w:r>
      <w:r>
        <w:t xml:space="preserve">А.Г. </w:t>
      </w:r>
      <w:proofErr w:type="spellStart"/>
      <w:r>
        <w:t>Ревин</w:t>
      </w:r>
      <w:proofErr w:type="spellEnd"/>
      <w:r>
        <w:t>;</w:t>
      </w:r>
      <w:r>
        <w:rPr>
          <w:spacing w:val="-7"/>
        </w:rPr>
        <w:t xml:space="preserve"> </w:t>
      </w:r>
      <w:r>
        <w:t>В.И. Лапин –</w:t>
      </w:r>
      <w:r>
        <w:rPr>
          <w:spacing w:val="-7"/>
        </w:rPr>
        <w:t xml:space="preserve"> </w:t>
      </w:r>
      <w:r>
        <w:t>М.:</w:t>
      </w:r>
      <w:r>
        <w:rPr>
          <w:spacing w:val="-2"/>
        </w:rPr>
        <w:t xml:space="preserve"> </w:t>
      </w:r>
      <w:proofErr w:type="spellStart"/>
      <w:r>
        <w:t>Юнит</w:t>
      </w:r>
      <w:proofErr w:type="gramStart"/>
      <w:r>
        <w:t>и</w:t>
      </w:r>
      <w:proofErr w:type="spellEnd"/>
      <w:r>
        <w:t>-</w:t>
      </w:r>
      <w:proofErr w:type="gramEnd"/>
      <w:r>
        <w:t xml:space="preserve"> Дана, 2016. - 336 с.</w:t>
      </w:r>
    </w:p>
    <w:p w:rsidR="00EA046D" w:rsidRDefault="00551AF8">
      <w:pPr>
        <w:pStyle w:val="a6"/>
        <w:numPr>
          <w:ilvl w:val="2"/>
          <w:numId w:val="20"/>
        </w:numPr>
        <w:tabs>
          <w:tab w:val="left" w:pos="681"/>
        </w:tabs>
        <w:spacing w:before="268"/>
        <w:ind w:left="681" w:hanging="541"/>
        <w:rPr>
          <w:sz w:val="24"/>
        </w:rPr>
      </w:pPr>
      <w:r>
        <w:rPr>
          <w:sz w:val="24"/>
        </w:rPr>
        <w:t>Дополнительные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источники:</w:t>
      </w:r>
    </w:p>
    <w:p w:rsidR="00EA046D" w:rsidRDefault="00EA046D">
      <w:pPr>
        <w:pStyle w:val="a4"/>
        <w:spacing w:before="2"/>
      </w:pPr>
    </w:p>
    <w:p w:rsidR="00EA046D" w:rsidRDefault="00551AF8">
      <w:pPr>
        <w:pStyle w:val="a4"/>
        <w:spacing w:line="237" w:lineRule="auto"/>
        <w:ind w:left="140" w:right="178"/>
      </w:pPr>
      <w:r>
        <w:t>Соловьев</w:t>
      </w:r>
      <w:r>
        <w:rPr>
          <w:spacing w:val="-3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В.</w:t>
      </w:r>
      <w:r>
        <w:rPr>
          <w:spacing w:val="-7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/</w:t>
      </w:r>
      <w:r>
        <w:rPr>
          <w:spacing w:val="-9"/>
        </w:rPr>
        <w:t xml:space="preserve"> </w:t>
      </w:r>
      <w:r>
        <w:t>А.В.</w:t>
      </w:r>
      <w:r>
        <w:rPr>
          <w:spacing w:val="-2"/>
        </w:rPr>
        <w:t xml:space="preserve"> </w:t>
      </w:r>
      <w:r>
        <w:t>Соловьев –</w:t>
      </w:r>
      <w:r>
        <w:rPr>
          <w:spacing w:val="-4"/>
        </w:rPr>
        <w:t xml:space="preserve"> </w:t>
      </w:r>
      <w:r>
        <w:t>М.:</w:t>
      </w:r>
      <w:proofErr w:type="spellStart"/>
      <w:r>
        <w:t>Директ</w:t>
      </w:r>
      <w:proofErr w:type="spellEnd"/>
      <w:r>
        <w:t>-Медиа, 2016. - 276 с.</w:t>
      </w:r>
    </w:p>
    <w:p w:rsidR="00EA046D" w:rsidRDefault="00551AF8">
      <w:pPr>
        <w:pStyle w:val="a4"/>
        <w:spacing w:line="275" w:lineRule="exact"/>
        <w:ind w:left="140"/>
      </w:pPr>
      <w:proofErr w:type="spellStart"/>
      <w:r>
        <w:t>Ташков</w:t>
      </w:r>
      <w:proofErr w:type="spellEnd"/>
      <w:r>
        <w:rPr>
          <w:spacing w:val="-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А. Интернет.</w:t>
      </w:r>
      <w:r>
        <w:rPr>
          <w:spacing w:val="-3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вопросы.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СПб</w:t>
      </w:r>
      <w:proofErr w:type="gramStart"/>
      <w:r>
        <w:t>.:</w:t>
      </w:r>
      <w:r>
        <w:rPr>
          <w:spacing w:val="-1"/>
        </w:rPr>
        <w:t xml:space="preserve"> </w:t>
      </w:r>
      <w:proofErr w:type="gramEnd"/>
      <w:r>
        <w:t>ПИТЕР,</w:t>
      </w:r>
      <w:r>
        <w:rPr>
          <w:spacing w:val="-4"/>
        </w:rPr>
        <w:t xml:space="preserve"> </w:t>
      </w:r>
      <w:r>
        <w:t>2016.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416</w:t>
      </w:r>
      <w:r>
        <w:rPr>
          <w:spacing w:val="-6"/>
        </w:rPr>
        <w:t xml:space="preserve"> </w:t>
      </w:r>
      <w:r>
        <w:rPr>
          <w:spacing w:val="-5"/>
        </w:rPr>
        <w:t>с.</w:t>
      </w:r>
    </w:p>
    <w:p w:rsidR="00EA046D" w:rsidRDefault="00EA046D">
      <w:pPr>
        <w:pStyle w:val="a4"/>
      </w:pPr>
    </w:p>
    <w:p w:rsidR="00EA046D" w:rsidRDefault="00551AF8">
      <w:pPr>
        <w:pStyle w:val="a6"/>
        <w:numPr>
          <w:ilvl w:val="2"/>
          <w:numId w:val="20"/>
        </w:numPr>
        <w:tabs>
          <w:tab w:val="left" w:pos="681"/>
        </w:tabs>
        <w:ind w:left="681" w:hanging="541"/>
        <w:rPr>
          <w:sz w:val="24"/>
        </w:rPr>
      </w:pPr>
      <w:r>
        <w:rPr>
          <w:sz w:val="24"/>
        </w:rPr>
        <w:t xml:space="preserve">Электронные </w:t>
      </w:r>
      <w:r>
        <w:rPr>
          <w:spacing w:val="-2"/>
          <w:sz w:val="24"/>
        </w:rPr>
        <w:t>ресурсы:</w:t>
      </w:r>
    </w:p>
    <w:p w:rsidR="00EA046D" w:rsidRDefault="00EA046D">
      <w:pPr>
        <w:pStyle w:val="a4"/>
      </w:pPr>
    </w:p>
    <w:p w:rsidR="00EA046D" w:rsidRDefault="009019BD">
      <w:pPr>
        <w:pStyle w:val="a4"/>
        <w:spacing w:line="242" w:lineRule="auto"/>
        <w:ind w:left="140" w:right="178"/>
      </w:pPr>
      <w:hyperlink r:id="rId27">
        <w:r w:rsidR="00551AF8">
          <w:t>http://biblioclub.ru/index.php?page=book&amp;id=453407</w:t>
        </w:r>
      </w:hyperlink>
      <w:r w:rsidR="00551AF8">
        <w:rPr>
          <w:spacing w:val="-4"/>
        </w:rPr>
        <w:t xml:space="preserve"> </w:t>
      </w:r>
      <w:r w:rsidR="00551AF8">
        <w:t>[</w:t>
      </w:r>
      <w:proofErr w:type="spellStart"/>
      <w:r w:rsidR="00551AF8">
        <w:t>Акулич</w:t>
      </w:r>
      <w:proofErr w:type="spellEnd"/>
      <w:r w:rsidR="00551AF8">
        <w:t>,</w:t>
      </w:r>
      <w:r w:rsidR="00551AF8">
        <w:rPr>
          <w:spacing w:val="-8"/>
        </w:rPr>
        <w:t xml:space="preserve"> </w:t>
      </w:r>
      <w:r w:rsidR="00551AF8">
        <w:t>М.В.</w:t>
      </w:r>
      <w:r w:rsidR="00551AF8">
        <w:rPr>
          <w:spacing w:val="-8"/>
        </w:rPr>
        <w:t xml:space="preserve"> </w:t>
      </w:r>
      <w:r w:rsidR="00551AF8">
        <w:t>Интернет-маркетинг</w:t>
      </w:r>
      <w:proofErr w:type="gramStart"/>
      <w:r w:rsidR="00551AF8">
        <w:rPr>
          <w:spacing w:val="-8"/>
        </w:rPr>
        <w:t xml:space="preserve"> </w:t>
      </w:r>
      <w:r w:rsidR="00551AF8">
        <w:t>:</w:t>
      </w:r>
      <w:proofErr w:type="gramEnd"/>
      <w:r w:rsidR="00551AF8">
        <w:t xml:space="preserve"> учебник / М.В. </w:t>
      </w:r>
      <w:proofErr w:type="spellStart"/>
      <w:r w:rsidR="00551AF8">
        <w:t>Акулич</w:t>
      </w:r>
      <w:proofErr w:type="spellEnd"/>
      <w:r w:rsidR="00551AF8">
        <w:t>. – Москва</w:t>
      </w:r>
      <w:proofErr w:type="gramStart"/>
      <w:r w:rsidR="00551AF8">
        <w:t xml:space="preserve"> :</w:t>
      </w:r>
      <w:proofErr w:type="gramEnd"/>
      <w:r w:rsidR="00551AF8">
        <w:t xml:space="preserve"> Дашков и</w:t>
      </w:r>
      <w:proofErr w:type="gramStart"/>
      <w:r w:rsidR="00551AF8">
        <w:t xml:space="preserve"> К</w:t>
      </w:r>
      <w:proofErr w:type="gramEnd"/>
      <w:r w:rsidR="00551AF8">
        <w:t>°, 2016. – 352 с.</w:t>
      </w:r>
    </w:p>
    <w:p w:rsidR="00EA046D" w:rsidRDefault="009019BD">
      <w:pPr>
        <w:pStyle w:val="a4"/>
        <w:spacing w:line="242" w:lineRule="auto"/>
        <w:ind w:left="140" w:right="178"/>
      </w:pPr>
      <w:hyperlink r:id="rId28">
        <w:r w:rsidR="00551AF8">
          <w:t>http://biblioclub.ru/</w:t>
        </w:r>
      </w:hyperlink>
      <w:r w:rsidR="00551AF8">
        <w:rPr>
          <w:spacing w:val="-5"/>
        </w:rPr>
        <w:t xml:space="preserve"> </w:t>
      </w:r>
      <w:r w:rsidR="00551AF8">
        <w:t>[Электронная</w:t>
      </w:r>
      <w:r w:rsidR="00551AF8">
        <w:rPr>
          <w:spacing w:val="-5"/>
        </w:rPr>
        <w:t xml:space="preserve"> </w:t>
      </w:r>
      <w:r w:rsidR="00551AF8">
        <w:t>библиотечная</w:t>
      </w:r>
      <w:r w:rsidR="00551AF8">
        <w:rPr>
          <w:spacing w:val="-10"/>
        </w:rPr>
        <w:t xml:space="preserve"> </w:t>
      </w:r>
      <w:r w:rsidR="00551AF8">
        <w:t>система</w:t>
      </w:r>
      <w:r w:rsidR="00551AF8">
        <w:rPr>
          <w:spacing w:val="-6"/>
        </w:rPr>
        <w:t xml:space="preserve"> </w:t>
      </w:r>
      <w:r w:rsidR="00551AF8">
        <w:t>«Университетская</w:t>
      </w:r>
      <w:r w:rsidR="00551AF8">
        <w:rPr>
          <w:spacing w:val="-5"/>
        </w:rPr>
        <w:t xml:space="preserve"> </w:t>
      </w:r>
      <w:r w:rsidR="00551AF8">
        <w:t xml:space="preserve">библиотека </w:t>
      </w:r>
      <w:r w:rsidR="00551AF8">
        <w:rPr>
          <w:spacing w:val="-2"/>
        </w:rPr>
        <w:t>Онлайн»]</w:t>
      </w:r>
    </w:p>
    <w:p w:rsidR="00EA046D" w:rsidRDefault="009019BD">
      <w:pPr>
        <w:pStyle w:val="a4"/>
        <w:spacing w:line="242" w:lineRule="auto"/>
        <w:ind w:left="140" w:right="2102"/>
      </w:pPr>
      <w:hyperlink r:id="rId29">
        <w:r w:rsidR="00551AF8">
          <w:t>http://www.garant.ru</w:t>
        </w:r>
      </w:hyperlink>
      <w:r w:rsidR="00551AF8">
        <w:t xml:space="preserve"> [Информационно-правовой портал ГАРАНТ] </w:t>
      </w:r>
      <w:hyperlink r:id="rId30">
        <w:r w:rsidR="00551AF8">
          <w:t>www.iprbookshop.ru</w:t>
        </w:r>
      </w:hyperlink>
      <w:r w:rsidR="00551AF8">
        <w:rPr>
          <w:spacing w:val="-10"/>
        </w:rPr>
        <w:t xml:space="preserve"> </w:t>
      </w:r>
      <w:r w:rsidR="00551AF8">
        <w:t>[Электронная</w:t>
      </w:r>
      <w:r w:rsidR="00551AF8">
        <w:rPr>
          <w:spacing w:val="-6"/>
        </w:rPr>
        <w:t xml:space="preserve"> </w:t>
      </w:r>
      <w:r w:rsidR="00551AF8">
        <w:t>библиотека</w:t>
      </w:r>
      <w:r w:rsidR="00551AF8">
        <w:rPr>
          <w:spacing w:val="-7"/>
        </w:rPr>
        <w:t xml:space="preserve"> </w:t>
      </w:r>
      <w:r w:rsidR="00551AF8">
        <w:t xml:space="preserve">студента </w:t>
      </w:r>
      <w:proofErr w:type="gramStart"/>
      <w:r w:rsidR="00551AF8">
        <w:t>-Э</w:t>
      </w:r>
      <w:proofErr w:type="gramEnd"/>
      <w:r w:rsidR="00551AF8">
        <w:t>БС</w:t>
      </w:r>
      <w:r w:rsidR="00551AF8">
        <w:rPr>
          <w:spacing w:val="-7"/>
        </w:rPr>
        <w:t xml:space="preserve"> </w:t>
      </w:r>
      <w:r w:rsidR="00551AF8">
        <w:t>IPR</w:t>
      </w:r>
      <w:r w:rsidR="00551AF8">
        <w:rPr>
          <w:spacing w:val="-7"/>
        </w:rPr>
        <w:t xml:space="preserve"> </w:t>
      </w:r>
      <w:r w:rsidR="00551AF8">
        <w:t>BOOKS]</w:t>
      </w:r>
    </w:p>
    <w:p w:rsidR="00EA046D" w:rsidRDefault="00551AF8">
      <w:pPr>
        <w:pStyle w:val="a6"/>
        <w:numPr>
          <w:ilvl w:val="0"/>
          <w:numId w:val="20"/>
        </w:numPr>
        <w:tabs>
          <w:tab w:val="left" w:pos="384"/>
        </w:tabs>
        <w:spacing w:before="263"/>
        <w:ind w:left="384" w:hanging="244"/>
        <w:rPr>
          <w:sz w:val="24"/>
        </w:rPr>
      </w:pPr>
      <w:r>
        <w:rPr>
          <w:sz w:val="24"/>
        </w:rPr>
        <w:t>КОНТРОЛЬ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5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ДИСЦИПЛИНЫ</w:t>
      </w:r>
    </w:p>
    <w:p w:rsidR="00EA046D" w:rsidRDefault="00EA046D">
      <w:pPr>
        <w:pStyle w:val="a4"/>
        <w:spacing w:before="54"/>
        <w:rPr>
          <w:sz w:val="20"/>
        </w:rPr>
      </w:pPr>
    </w:p>
    <w:tbl>
      <w:tblPr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3"/>
        <w:gridCol w:w="2972"/>
        <w:gridCol w:w="3434"/>
      </w:tblGrid>
      <w:tr w:rsidR="00EA046D">
        <w:trPr>
          <w:trHeight w:val="278"/>
        </w:trPr>
        <w:tc>
          <w:tcPr>
            <w:tcW w:w="3453" w:type="dxa"/>
          </w:tcPr>
          <w:p w:rsidR="00EA046D" w:rsidRDefault="00551AF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2972" w:type="dxa"/>
          </w:tcPr>
          <w:p w:rsidR="00EA046D" w:rsidRDefault="00551AF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3434" w:type="dxa"/>
          </w:tcPr>
          <w:p w:rsidR="00EA046D" w:rsidRDefault="00551AF8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EA046D">
        <w:trPr>
          <w:trHeight w:val="2208"/>
        </w:trPr>
        <w:tc>
          <w:tcPr>
            <w:tcW w:w="3453" w:type="dxa"/>
          </w:tcPr>
          <w:p w:rsidR="00EA046D" w:rsidRDefault="00551AF8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Усвоенные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знания:</w:t>
            </w:r>
          </w:p>
          <w:p w:rsidR="00EA046D" w:rsidRDefault="00551AF8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-эволюцию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системе информационной экономики;</w:t>
            </w:r>
          </w:p>
          <w:p w:rsidR="00EA046D" w:rsidRDefault="00551AF8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-основные правила и методы 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пакетами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прикладных </w:t>
            </w:r>
            <w:r>
              <w:rPr>
                <w:spacing w:val="-2"/>
                <w:sz w:val="24"/>
              </w:rPr>
              <w:t>программ;</w:t>
            </w:r>
          </w:p>
          <w:p w:rsidR="00EA046D" w:rsidRDefault="00551AF8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-влияние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экономики на организацию </w:t>
            </w:r>
            <w:proofErr w:type="gramStart"/>
            <w:r>
              <w:rPr>
                <w:sz w:val="24"/>
              </w:rPr>
              <w:t>рыночных</w:t>
            </w:r>
            <w:proofErr w:type="gramEnd"/>
          </w:p>
        </w:tc>
        <w:tc>
          <w:tcPr>
            <w:tcW w:w="2972" w:type="dxa"/>
          </w:tcPr>
          <w:p w:rsidR="00EA046D" w:rsidRDefault="00551AF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- знание особенностей цифровых технологий в современной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обществе;</w:t>
            </w:r>
          </w:p>
          <w:p w:rsidR="00EA046D" w:rsidRDefault="00551AF8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-знание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термина</w:t>
            </w:r>
          </w:p>
          <w:p w:rsidR="00EA046D" w:rsidRDefault="00551AF8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«цифровая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A046D" w:rsidRDefault="00551AF8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необходимости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цифровой </w:t>
            </w:r>
            <w:r>
              <w:rPr>
                <w:spacing w:val="-2"/>
                <w:sz w:val="24"/>
              </w:rPr>
              <w:t>экономики;</w:t>
            </w:r>
          </w:p>
        </w:tc>
        <w:tc>
          <w:tcPr>
            <w:tcW w:w="3434" w:type="dxa"/>
          </w:tcPr>
          <w:p w:rsidR="00EA046D" w:rsidRDefault="00551AF8">
            <w:pPr>
              <w:pStyle w:val="TableParagraph"/>
              <w:ind w:left="109" w:right="112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контрольные работы устный опрос </w:t>
            </w:r>
            <w:r>
              <w:rPr>
                <w:spacing w:val="-2"/>
                <w:sz w:val="24"/>
              </w:rPr>
              <w:t>тестирование</w:t>
            </w:r>
          </w:p>
        </w:tc>
      </w:tr>
    </w:tbl>
    <w:p w:rsidR="00EA046D" w:rsidRDefault="00EA046D">
      <w:pPr>
        <w:pStyle w:val="TableParagraph"/>
        <w:rPr>
          <w:sz w:val="24"/>
        </w:rPr>
        <w:sectPr w:rsidR="00EA046D">
          <w:footerReference w:type="default" r:id="rId31"/>
          <w:pgSz w:w="11910" w:h="16840"/>
          <w:pgMar w:top="1520" w:right="425" w:bottom="1540" w:left="1559" w:header="0" w:footer="1353" w:gutter="0"/>
          <w:cols w:space="720"/>
        </w:sectPr>
      </w:pPr>
    </w:p>
    <w:p w:rsidR="00EA046D" w:rsidRDefault="00EA046D">
      <w:pPr>
        <w:pStyle w:val="a4"/>
        <w:spacing w:before="4"/>
        <w:rPr>
          <w:sz w:val="2"/>
        </w:rPr>
      </w:pPr>
    </w:p>
    <w:tbl>
      <w:tblPr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5"/>
        <w:gridCol w:w="2972"/>
        <w:gridCol w:w="3434"/>
      </w:tblGrid>
      <w:tr w:rsidR="00EA046D">
        <w:trPr>
          <w:trHeight w:val="269"/>
        </w:trPr>
        <w:tc>
          <w:tcPr>
            <w:tcW w:w="3455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49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отношений;</w:t>
            </w:r>
          </w:p>
        </w:tc>
        <w:tc>
          <w:tcPr>
            <w:tcW w:w="2972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3434" w:type="dxa"/>
            <w:vMerge w:val="restart"/>
          </w:tcPr>
          <w:p w:rsidR="00EA046D" w:rsidRDefault="00EA046D">
            <w:pPr>
              <w:pStyle w:val="TableParagraph"/>
              <w:rPr>
                <w:sz w:val="24"/>
              </w:rPr>
            </w:pPr>
          </w:p>
        </w:tc>
      </w:tr>
      <w:tr w:rsidR="00EA046D">
        <w:trPr>
          <w:trHeight w:val="265"/>
        </w:trPr>
        <w:tc>
          <w:tcPr>
            <w:tcW w:w="345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-понятие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правовой</w:t>
            </w:r>
            <w:proofErr w:type="gramEnd"/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цифровой</w:t>
            </w:r>
            <w:proofErr w:type="gramEnd"/>
          </w:p>
        </w:tc>
        <w:tc>
          <w:tcPr>
            <w:tcW w:w="3434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</w:tr>
      <w:tr w:rsidR="00EA046D">
        <w:trPr>
          <w:trHeight w:val="266"/>
        </w:trPr>
        <w:tc>
          <w:tcPr>
            <w:tcW w:w="345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среды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экономики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России;</w:t>
            </w:r>
          </w:p>
        </w:tc>
        <w:tc>
          <w:tcPr>
            <w:tcW w:w="3434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</w:tr>
      <w:tr w:rsidR="00EA046D">
        <w:trPr>
          <w:trHeight w:val="266"/>
        </w:trPr>
        <w:tc>
          <w:tcPr>
            <w:tcW w:w="345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системы;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</w:t>
            </w:r>
          </w:p>
        </w:tc>
        <w:tc>
          <w:tcPr>
            <w:tcW w:w="3434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</w:tr>
      <w:tr w:rsidR="00EA046D">
        <w:trPr>
          <w:trHeight w:val="265"/>
        </w:trPr>
        <w:tc>
          <w:tcPr>
            <w:tcW w:w="345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-назначение,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возможности,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работы </w:t>
            </w:r>
            <w:r>
              <w:rPr>
                <w:spacing w:val="-2"/>
                <w:sz w:val="24"/>
              </w:rPr>
              <w:t>портала</w:t>
            </w:r>
          </w:p>
        </w:tc>
        <w:tc>
          <w:tcPr>
            <w:tcW w:w="3434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</w:tr>
      <w:tr w:rsidR="00EA046D">
        <w:trPr>
          <w:trHeight w:val="265"/>
        </w:trPr>
        <w:tc>
          <w:tcPr>
            <w:tcW w:w="345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структуру,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государственных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услуг</w:t>
            </w:r>
          </w:p>
        </w:tc>
        <w:tc>
          <w:tcPr>
            <w:tcW w:w="3434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</w:tr>
      <w:tr w:rsidR="00EA046D">
        <w:trPr>
          <w:trHeight w:val="265"/>
        </w:trPr>
        <w:tc>
          <w:tcPr>
            <w:tcW w:w="345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справочно-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Федерации;</w:t>
            </w:r>
          </w:p>
        </w:tc>
        <w:tc>
          <w:tcPr>
            <w:tcW w:w="3434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</w:tr>
      <w:tr w:rsidR="00EA046D">
        <w:trPr>
          <w:trHeight w:val="266"/>
        </w:trPr>
        <w:tc>
          <w:tcPr>
            <w:tcW w:w="345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2"/>
                <w:sz w:val="24"/>
              </w:rPr>
              <w:t xml:space="preserve"> систем;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18"/>
              </w:rPr>
            </w:pPr>
          </w:p>
        </w:tc>
        <w:tc>
          <w:tcPr>
            <w:tcW w:w="3434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</w:tr>
      <w:tr w:rsidR="00EA046D">
        <w:trPr>
          <w:trHeight w:val="266"/>
        </w:trPr>
        <w:tc>
          <w:tcPr>
            <w:tcW w:w="345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-меры,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средства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18"/>
              </w:rPr>
            </w:pPr>
          </w:p>
        </w:tc>
        <w:tc>
          <w:tcPr>
            <w:tcW w:w="3434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</w:tr>
      <w:tr w:rsidR="00EA046D">
        <w:trPr>
          <w:trHeight w:val="266"/>
        </w:trPr>
        <w:tc>
          <w:tcPr>
            <w:tcW w:w="345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18"/>
              </w:rPr>
            </w:pPr>
          </w:p>
        </w:tc>
        <w:tc>
          <w:tcPr>
            <w:tcW w:w="3434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</w:tr>
      <w:tr w:rsidR="00EA046D">
        <w:trPr>
          <w:trHeight w:val="265"/>
        </w:trPr>
        <w:tc>
          <w:tcPr>
            <w:tcW w:w="345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-возможности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сетевых</w:t>
            </w:r>
            <w:proofErr w:type="gramEnd"/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18"/>
              </w:rPr>
            </w:pPr>
          </w:p>
        </w:tc>
        <w:tc>
          <w:tcPr>
            <w:tcW w:w="3434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</w:tr>
      <w:tr w:rsidR="00EA046D">
        <w:trPr>
          <w:trHeight w:val="265"/>
        </w:trPr>
        <w:tc>
          <w:tcPr>
            <w:tcW w:w="345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18"/>
              </w:rPr>
            </w:pPr>
          </w:p>
        </w:tc>
        <w:tc>
          <w:tcPr>
            <w:tcW w:w="3434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</w:tr>
      <w:tr w:rsidR="00EA046D">
        <w:trPr>
          <w:trHeight w:val="266"/>
        </w:trPr>
        <w:tc>
          <w:tcPr>
            <w:tcW w:w="345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информацией;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18"/>
              </w:rPr>
            </w:pPr>
          </w:p>
        </w:tc>
        <w:tc>
          <w:tcPr>
            <w:tcW w:w="3434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</w:tr>
      <w:tr w:rsidR="00EA046D">
        <w:trPr>
          <w:trHeight w:val="266"/>
        </w:trPr>
        <w:tc>
          <w:tcPr>
            <w:tcW w:w="345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-стратегия</w:t>
            </w:r>
            <w:r>
              <w:rPr>
                <w:spacing w:val="-2"/>
                <w:sz w:val="24"/>
              </w:rPr>
              <w:t xml:space="preserve"> развития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18"/>
              </w:rPr>
            </w:pPr>
          </w:p>
        </w:tc>
        <w:tc>
          <w:tcPr>
            <w:tcW w:w="3434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</w:tr>
      <w:tr w:rsidR="00EA046D">
        <w:trPr>
          <w:trHeight w:val="266"/>
        </w:trPr>
        <w:tc>
          <w:tcPr>
            <w:tcW w:w="3455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информационного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18"/>
              </w:rPr>
            </w:pPr>
          </w:p>
        </w:tc>
        <w:tc>
          <w:tcPr>
            <w:tcW w:w="3434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</w:tr>
      <w:tr w:rsidR="00EA046D">
        <w:trPr>
          <w:trHeight w:val="272"/>
        </w:trPr>
        <w:tc>
          <w:tcPr>
            <w:tcW w:w="3455" w:type="dxa"/>
            <w:tcBorders>
              <w:top w:val="nil"/>
              <w:bottom w:val="single" w:sz="6" w:space="0" w:color="000000"/>
            </w:tcBorders>
          </w:tcPr>
          <w:p w:rsidR="00EA046D" w:rsidRDefault="00551AF8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Федерации.</w:t>
            </w:r>
          </w:p>
        </w:tc>
        <w:tc>
          <w:tcPr>
            <w:tcW w:w="2972" w:type="dxa"/>
            <w:tcBorders>
              <w:top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3434" w:type="dxa"/>
            <w:vMerge/>
            <w:tcBorders>
              <w:top w:val="nil"/>
            </w:tcBorders>
          </w:tcPr>
          <w:p w:rsidR="00EA046D" w:rsidRDefault="00EA046D">
            <w:pPr>
              <w:rPr>
                <w:sz w:val="2"/>
                <w:szCs w:val="2"/>
              </w:rPr>
            </w:pPr>
          </w:p>
        </w:tc>
      </w:tr>
      <w:tr w:rsidR="00EA046D">
        <w:trPr>
          <w:trHeight w:val="273"/>
        </w:trPr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Освоенные</w:t>
            </w:r>
            <w:r>
              <w:rPr>
                <w:spacing w:val="-2"/>
                <w:sz w:val="24"/>
              </w:rPr>
              <w:t xml:space="preserve"> умения:</w:t>
            </w:r>
          </w:p>
        </w:tc>
        <w:tc>
          <w:tcPr>
            <w:tcW w:w="2972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</w:t>
            </w:r>
          </w:p>
        </w:tc>
        <w:tc>
          <w:tcPr>
            <w:tcW w:w="3434" w:type="dxa"/>
            <w:tcBorders>
              <w:bottom w:val="nil"/>
            </w:tcBorders>
          </w:tcPr>
          <w:p w:rsidR="00EA046D" w:rsidRDefault="00551AF8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-использовать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программное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обеспечение</w:t>
            </w: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2"/>
                <w:sz w:val="24"/>
              </w:rPr>
              <w:t xml:space="preserve"> работы</w:t>
            </w: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опрос</w:t>
            </w: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-применять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информационными</w:t>
            </w: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5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телекоммуникационные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справочными</w:t>
            </w:r>
            <w:r>
              <w:rPr>
                <w:spacing w:val="-2"/>
                <w:sz w:val="24"/>
              </w:rPr>
              <w:t xml:space="preserve"> системами;</w:t>
            </w: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средства;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</w:t>
            </w: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5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-работать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информационными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справочно-</w:t>
            </w:r>
            <w:r>
              <w:rPr>
                <w:spacing w:val="-2"/>
                <w:sz w:val="24"/>
              </w:rPr>
              <w:t>правовыми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системами;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-использовать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прикладные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жизненных</w:t>
            </w: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ситуациях</w:t>
            </w:r>
            <w:proofErr w:type="gramEnd"/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5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5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-владеть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постановки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управленческих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в сфере </w:t>
            </w: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принятия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управленческих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решений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5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6"/>
        </w:trPr>
        <w:tc>
          <w:tcPr>
            <w:tcW w:w="3455" w:type="dxa"/>
            <w:tcBorders>
              <w:top w:val="nil"/>
              <w:left w:val="single" w:sz="6" w:space="0" w:color="000000"/>
              <w:bottom w:val="nil"/>
            </w:tcBorders>
          </w:tcPr>
          <w:p w:rsidR="00EA046D" w:rsidRDefault="00551AF8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локальных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глобальных</w:t>
            </w: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  <w:tr w:rsidR="00EA046D">
        <w:trPr>
          <w:trHeight w:val="277"/>
        </w:trPr>
        <w:tc>
          <w:tcPr>
            <w:tcW w:w="3455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A046D" w:rsidRDefault="00551AF8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сетей.</w:t>
            </w:r>
          </w:p>
        </w:tc>
        <w:tc>
          <w:tcPr>
            <w:tcW w:w="2972" w:type="dxa"/>
            <w:tcBorders>
              <w:top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  <w:tc>
          <w:tcPr>
            <w:tcW w:w="3434" w:type="dxa"/>
            <w:tcBorders>
              <w:top w:val="nil"/>
            </w:tcBorders>
          </w:tcPr>
          <w:p w:rsidR="00EA046D" w:rsidRDefault="00EA046D">
            <w:pPr>
              <w:pStyle w:val="TableParagraph"/>
              <w:rPr>
                <w:sz w:val="20"/>
              </w:rPr>
            </w:pPr>
          </w:p>
        </w:tc>
      </w:tr>
    </w:tbl>
    <w:p w:rsidR="00EA046D" w:rsidRDefault="00EA046D"/>
    <w:sectPr w:rsidR="00EA046D">
      <w:pgSz w:w="11910" w:h="16840"/>
      <w:pgMar w:top="1560" w:right="425" w:bottom="1540" w:left="1559" w:header="0" w:footer="13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46D" w:rsidRDefault="00551AF8">
      <w:r>
        <w:separator/>
      </w:r>
    </w:p>
  </w:endnote>
  <w:endnote w:type="continuationSeparator" w:id="0">
    <w:p w:rsidR="00EA046D" w:rsidRDefault="00551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46D" w:rsidRDefault="00EA046D">
    <w:pPr>
      <w:pStyle w:val="a4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46D" w:rsidRDefault="00EA046D">
    <w:pPr>
      <w:pStyle w:val="a4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46D" w:rsidRDefault="00EA046D">
    <w:pPr>
      <w:pStyle w:val="a4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46D" w:rsidRDefault="00551AF8">
    <w:pPr>
      <w:pStyle w:val="a4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6770370</wp:posOffset>
              </wp:positionH>
              <wp:positionV relativeFrom="page">
                <wp:posOffset>10089515</wp:posOffset>
              </wp:positionV>
              <wp:extent cx="302260" cy="168910"/>
              <wp:effectExtent l="0" t="0" r="0" b="0"/>
              <wp:wrapNone/>
              <wp:docPr id="30" name="Textbox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2260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A046D" w:rsidRDefault="00551AF8">
                          <w:pPr>
                            <w:spacing w:line="249" w:lineRule="exact"/>
                            <w:ind w:left="64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019BD">
                            <w:rPr>
                              <w:rFonts w:ascii="Calibri"/>
                              <w:noProof/>
                              <w:spacing w:val="-5"/>
                            </w:rPr>
                            <w:t>106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0" o:spid="_x0000_s1026" type="#_x0000_t202" style="position:absolute;margin-left:533.1pt;margin-top:794.45pt;width:23.8pt;height:13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" filled="f" stroked="f">
              <v:textbox inset="0,0,0,0">
                <w:txbxContent>
                  <w:p w:rsidR="00EA046D" w:rsidRDefault="00551AF8">
                    <w:pPr>
                      <w:spacing w:line="249" w:lineRule="exact"/>
                      <w:ind w:left="64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019BD">
                      <w:rPr>
                        <w:rFonts w:ascii="Calibri"/>
                        <w:noProof/>
                        <w:spacing w:val="-5"/>
                      </w:rPr>
                      <w:t>106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46D" w:rsidRDefault="00551AF8">
    <w:pPr>
      <w:pStyle w:val="a4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1040765</wp:posOffset>
              </wp:positionH>
              <wp:positionV relativeFrom="page">
                <wp:posOffset>9693275</wp:posOffset>
              </wp:positionV>
              <wp:extent cx="299720" cy="165735"/>
              <wp:effectExtent l="0" t="0" r="0" b="0"/>
              <wp:wrapNone/>
              <wp:docPr id="79" name="Textbox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A046D" w:rsidRDefault="00551AF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019BD">
                            <w:rPr>
                              <w:rFonts w:ascii="Calibri"/>
                              <w:noProof/>
                              <w:spacing w:val="-5"/>
                            </w:rPr>
                            <w:t>114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9" o:spid="_x0000_s1027" type="#_x0000_t202" style="position:absolute;margin-left:81.95pt;margin-top:763.25pt;width:23.6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" filled="f" stroked="f">
              <v:textbox inset="0,0,0,0">
                <w:txbxContent>
                  <w:p w:rsidR="00EA046D" w:rsidRDefault="00551AF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019BD">
                      <w:rPr>
                        <w:rFonts w:ascii="Calibri"/>
                        <w:noProof/>
                        <w:spacing w:val="-5"/>
                      </w:rPr>
                      <w:t>114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46D" w:rsidRDefault="00EA046D">
    <w:pPr>
      <w:pStyle w:val="a4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46D" w:rsidRDefault="00EA046D">
    <w:pPr>
      <w:pStyle w:val="a4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46D" w:rsidRDefault="00EA046D">
    <w:pPr>
      <w:pStyle w:val="a4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46D" w:rsidRDefault="00EA046D">
    <w:pPr>
      <w:pStyle w:val="a4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46D" w:rsidRDefault="00EA046D">
    <w:pPr>
      <w:pStyle w:val="a4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46D" w:rsidRDefault="00EA046D">
    <w:pPr>
      <w:pStyle w:val="a4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46D" w:rsidRDefault="00EA046D">
    <w:pPr>
      <w:pStyle w:val="a4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46D" w:rsidRDefault="00EA046D">
    <w:pPr>
      <w:pStyle w:val="a4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46D" w:rsidRDefault="00551AF8">
      <w:r>
        <w:separator/>
      </w:r>
    </w:p>
  </w:footnote>
  <w:footnote w:type="continuationSeparator" w:id="0">
    <w:p w:rsidR="00EA046D" w:rsidRDefault="00551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3A4B87"/>
    <w:multiLevelType w:val="multilevel"/>
    <w:tmpl w:val="813A4B87"/>
    <w:lvl w:ilvl="0">
      <w:start w:val="2"/>
      <w:numFmt w:val="decimal"/>
      <w:lvlText w:val="%1."/>
      <w:lvlJc w:val="left"/>
      <w:pPr>
        <w:ind w:left="29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9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33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67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0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69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0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36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70" w:hanging="240"/>
      </w:pPr>
      <w:rPr>
        <w:rFonts w:hint="default"/>
        <w:lang w:val="ru-RU" w:eastAsia="en-US" w:bidi="ar-SA"/>
      </w:rPr>
    </w:lvl>
  </w:abstractNum>
  <w:abstractNum w:abstractNumId="1">
    <w:nsid w:val="B5E306ED"/>
    <w:multiLevelType w:val="multilevel"/>
    <w:tmpl w:val="B5E306ED"/>
    <w:lvl w:ilvl="0">
      <w:start w:val="3"/>
      <w:numFmt w:val="decimal"/>
      <w:lvlText w:val="%1"/>
      <w:lvlJc w:val="left"/>
      <w:pPr>
        <w:ind w:left="1699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9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74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6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8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0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2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4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63" w:hanging="423"/>
      </w:pPr>
      <w:rPr>
        <w:rFonts w:hint="default"/>
        <w:lang w:val="ru-RU" w:eastAsia="en-US" w:bidi="ar-SA"/>
      </w:rPr>
    </w:lvl>
  </w:abstractNum>
  <w:abstractNum w:abstractNumId="2">
    <w:nsid w:val="BE923771"/>
    <w:multiLevelType w:val="multilevel"/>
    <w:tmpl w:val="BE923771"/>
    <w:lvl w:ilvl="0">
      <w:start w:val="1"/>
      <w:numFmt w:val="decimal"/>
      <w:lvlText w:val="%1"/>
      <w:lvlJc w:val="left"/>
      <w:pPr>
        <w:ind w:left="1274" w:hanging="42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74" w:hanging="42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1421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67" w:hanging="465"/>
        <w:jc w:val="left"/>
      </w:pPr>
      <w:rPr>
        <w:rFonts w:hint="default"/>
        <w:spacing w:val="0"/>
        <w:w w:val="100"/>
        <w:lang w:val="ru-RU" w:eastAsia="en-US" w:bidi="ar-SA"/>
      </w:rPr>
    </w:lvl>
    <w:lvl w:ilvl="4">
      <w:numFmt w:val="bullet"/>
      <w:lvlText w:val="•"/>
      <w:lvlJc w:val="left"/>
      <w:pPr>
        <w:ind w:left="2655" w:hanging="4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90" w:hanging="4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26" w:hanging="4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61" w:hanging="4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7" w:hanging="465"/>
      </w:pPr>
      <w:rPr>
        <w:rFonts w:hint="default"/>
        <w:lang w:val="ru-RU" w:eastAsia="en-US" w:bidi="ar-SA"/>
      </w:rPr>
    </w:lvl>
  </w:abstractNum>
  <w:abstractNum w:abstractNumId="3">
    <w:nsid w:val="BF205925"/>
    <w:multiLevelType w:val="multilevel"/>
    <w:tmpl w:val="BF205925"/>
    <w:lvl w:ilvl="0">
      <w:start w:val="1"/>
      <w:numFmt w:val="decimal"/>
      <w:lvlText w:val="%1"/>
      <w:lvlJc w:val="left"/>
      <w:pPr>
        <w:ind w:left="1699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9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74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6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8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0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2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4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63" w:hanging="423"/>
      </w:pPr>
      <w:rPr>
        <w:rFonts w:hint="default"/>
        <w:lang w:val="ru-RU" w:eastAsia="en-US" w:bidi="ar-SA"/>
      </w:rPr>
    </w:lvl>
  </w:abstractNum>
  <w:abstractNum w:abstractNumId="4">
    <w:nsid w:val="CF092B84"/>
    <w:multiLevelType w:val="multilevel"/>
    <w:tmpl w:val="CF092B84"/>
    <w:lvl w:ilvl="0">
      <w:start w:val="5"/>
      <w:numFmt w:val="decimal"/>
      <w:lvlText w:val="%1"/>
      <w:lvlJc w:val="left"/>
      <w:pPr>
        <w:ind w:left="212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2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76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5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3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1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90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68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47" w:hanging="423"/>
      </w:pPr>
      <w:rPr>
        <w:rFonts w:hint="default"/>
        <w:lang w:val="ru-RU" w:eastAsia="en-US" w:bidi="ar-SA"/>
      </w:rPr>
    </w:lvl>
  </w:abstractNum>
  <w:abstractNum w:abstractNumId="5">
    <w:nsid w:val="E093A4B0"/>
    <w:multiLevelType w:val="multilevel"/>
    <w:tmpl w:val="E093A4B0"/>
    <w:lvl w:ilvl="0">
      <w:numFmt w:val="bullet"/>
      <w:lvlText w:val=""/>
      <w:lvlJc w:val="left"/>
      <w:pPr>
        <w:ind w:left="110" w:hanging="19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901" w:hanging="19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682" w:hanging="1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63" w:hanging="1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4" w:hanging="1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6" w:hanging="1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07" w:hanging="1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88" w:hanging="1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369" w:hanging="192"/>
      </w:pPr>
      <w:rPr>
        <w:rFonts w:hint="default"/>
        <w:lang w:val="ru-RU" w:eastAsia="en-US" w:bidi="ar-SA"/>
      </w:rPr>
    </w:lvl>
  </w:abstractNum>
  <w:abstractNum w:abstractNumId="6">
    <w:nsid w:val="F4B5D9F5"/>
    <w:multiLevelType w:val="multilevel"/>
    <w:tmpl w:val="F4B5D9F5"/>
    <w:lvl w:ilvl="0">
      <w:start w:val="1"/>
      <w:numFmt w:val="decimal"/>
      <w:lvlText w:val="%1."/>
      <w:lvlJc w:val="left"/>
      <w:pPr>
        <w:ind w:left="2869" w:hanging="183"/>
        <w:jc w:val="right"/>
      </w:pPr>
      <w:rPr>
        <w:rFonts w:hint="default"/>
        <w:spacing w:val="0"/>
        <w:w w:val="8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8" w:hanging="601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67" w:hanging="6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60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9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8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8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7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601"/>
      </w:pPr>
      <w:rPr>
        <w:rFonts w:hint="default"/>
        <w:lang w:val="ru-RU" w:eastAsia="en-US" w:bidi="ar-SA"/>
      </w:rPr>
    </w:lvl>
  </w:abstractNum>
  <w:abstractNum w:abstractNumId="7">
    <w:nsid w:val="F7735DC9"/>
    <w:multiLevelType w:val="multilevel"/>
    <w:tmpl w:val="F7735DC9"/>
    <w:lvl w:ilvl="0">
      <w:numFmt w:val="bullet"/>
      <w:lvlText w:val=""/>
      <w:lvlJc w:val="left"/>
      <w:pPr>
        <w:ind w:left="110" w:hanging="19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901" w:hanging="19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682" w:hanging="1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63" w:hanging="1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4" w:hanging="1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6" w:hanging="1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07" w:hanging="1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88" w:hanging="1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369" w:hanging="192"/>
      </w:pPr>
      <w:rPr>
        <w:rFonts w:hint="default"/>
        <w:lang w:val="ru-RU" w:eastAsia="en-US" w:bidi="ar-SA"/>
      </w:rPr>
    </w:lvl>
  </w:abstractNum>
  <w:abstractNum w:abstractNumId="8">
    <w:nsid w:val="0053208E"/>
    <w:multiLevelType w:val="multilevel"/>
    <w:tmpl w:val="0053208E"/>
    <w:lvl w:ilvl="0">
      <w:start w:val="4"/>
      <w:numFmt w:val="decimal"/>
      <w:lvlText w:val="%1"/>
      <w:lvlJc w:val="left"/>
      <w:pPr>
        <w:ind w:left="212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1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76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55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33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90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68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47" w:hanging="422"/>
      </w:pPr>
      <w:rPr>
        <w:rFonts w:hint="default"/>
        <w:lang w:val="ru-RU" w:eastAsia="en-US" w:bidi="ar-SA"/>
      </w:rPr>
    </w:lvl>
  </w:abstractNum>
  <w:abstractNum w:abstractNumId="9">
    <w:nsid w:val="0248C179"/>
    <w:multiLevelType w:val="multilevel"/>
    <w:tmpl w:val="0248C179"/>
    <w:lvl w:ilvl="0">
      <w:start w:val="6"/>
      <w:numFmt w:val="decimal"/>
      <w:lvlText w:val="%1"/>
      <w:lvlJc w:val="left"/>
      <w:pPr>
        <w:ind w:left="141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" w:hanging="6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634" w:hanging="7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447" w:hanging="7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3" w:hanging="7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8" w:hanging="7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4" w:hanging="7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0" w:hanging="783"/>
      </w:pPr>
      <w:rPr>
        <w:rFonts w:hint="default"/>
        <w:lang w:val="ru-RU" w:eastAsia="en-US" w:bidi="ar-SA"/>
      </w:rPr>
    </w:lvl>
  </w:abstractNum>
  <w:abstractNum w:abstractNumId="10">
    <w:nsid w:val="03D62ECE"/>
    <w:multiLevelType w:val="multilevel"/>
    <w:tmpl w:val="03D62ECE"/>
    <w:lvl w:ilvl="0">
      <w:start w:val="4"/>
      <w:numFmt w:val="decimal"/>
      <w:lvlText w:val="%1"/>
      <w:lvlJc w:val="left"/>
      <w:pPr>
        <w:ind w:left="2833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33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65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5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6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7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7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18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091" w:hanging="423"/>
      </w:pPr>
      <w:rPr>
        <w:rFonts w:hint="default"/>
        <w:lang w:val="ru-RU" w:eastAsia="en-US" w:bidi="ar-SA"/>
      </w:rPr>
    </w:lvl>
  </w:abstractNum>
  <w:abstractNum w:abstractNumId="11">
    <w:nsid w:val="243FCF68"/>
    <w:multiLevelType w:val="multilevel"/>
    <w:tmpl w:val="243FCF68"/>
    <w:lvl w:ilvl="0">
      <w:start w:val="1"/>
      <w:numFmt w:val="decimal"/>
      <w:lvlText w:val="%1."/>
      <w:lvlJc w:val="left"/>
      <w:pPr>
        <w:ind w:left="138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31" w:hanging="41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0" w:hanging="5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740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29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19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09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98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8" w:hanging="552"/>
      </w:pPr>
      <w:rPr>
        <w:rFonts w:hint="default"/>
        <w:lang w:val="ru-RU" w:eastAsia="en-US" w:bidi="ar-SA"/>
      </w:rPr>
    </w:lvl>
  </w:abstractNum>
  <w:abstractNum w:abstractNumId="12">
    <w:nsid w:val="30FC5B15"/>
    <w:multiLevelType w:val="multilevel"/>
    <w:tmpl w:val="30FC5B15"/>
    <w:lvl w:ilvl="0">
      <w:numFmt w:val="bullet"/>
      <w:lvlText w:val=""/>
      <w:lvlJc w:val="left"/>
      <w:pPr>
        <w:ind w:left="110" w:hanging="19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901" w:hanging="19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682" w:hanging="1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63" w:hanging="1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4" w:hanging="1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6" w:hanging="1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07" w:hanging="1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88" w:hanging="1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369" w:hanging="192"/>
      </w:pPr>
      <w:rPr>
        <w:rFonts w:hint="default"/>
        <w:lang w:val="ru-RU" w:eastAsia="en-US" w:bidi="ar-SA"/>
      </w:rPr>
    </w:lvl>
  </w:abstractNum>
  <w:abstractNum w:abstractNumId="13">
    <w:nsid w:val="3A7FBA26"/>
    <w:multiLevelType w:val="multilevel"/>
    <w:tmpl w:val="3A7FBA26"/>
    <w:lvl w:ilvl="0">
      <w:start w:val="2"/>
      <w:numFmt w:val="decimal"/>
      <w:lvlText w:val="%1."/>
      <w:lvlJc w:val="left"/>
      <w:pPr>
        <w:ind w:left="385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2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44" w:hanging="6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74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11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8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53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24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95" w:hanging="604"/>
      </w:pPr>
      <w:rPr>
        <w:rFonts w:hint="default"/>
        <w:lang w:val="ru-RU" w:eastAsia="en-US" w:bidi="ar-SA"/>
      </w:rPr>
    </w:lvl>
  </w:abstractNum>
  <w:abstractNum w:abstractNumId="14">
    <w:nsid w:val="4D94DA66"/>
    <w:multiLevelType w:val="multilevel"/>
    <w:tmpl w:val="4D94DA66"/>
    <w:lvl w:ilvl="0">
      <w:numFmt w:val="bullet"/>
      <w:lvlText w:val=""/>
      <w:lvlJc w:val="left"/>
      <w:pPr>
        <w:ind w:left="110" w:hanging="19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901" w:hanging="19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682" w:hanging="1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63" w:hanging="1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4" w:hanging="1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6" w:hanging="1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07" w:hanging="1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88" w:hanging="1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369" w:hanging="192"/>
      </w:pPr>
      <w:rPr>
        <w:rFonts w:hint="default"/>
        <w:lang w:val="ru-RU" w:eastAsia="en-US" w:bidi="ar-SA"/>
      </w:rPr>
    </w:lvl>
  </w:abstractNum>
  <w:abstractNum w:abstractNumId="15">
    <w:nsid w:val="59ADCABA"/>
    <w:multiLevelType w:val="multilevel"/>
    <w:tmpl w:val="59ADCABA"/>
    <w:lvl w:ilvl="0">
      <w:start w:val="6"/>
      <w:numFmt w:val="decimal"/>
      <w:lvlText w:val="%1"/>
      <w:lvlJc w:val="left"/>
      <w:pPr>
        <w:ind w:left="212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1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76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55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33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90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68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47" w:hanging="422"/>
      </w:pPr>
      <w:rPr>
        <w:rFonts w:hint="default"/>
        <w:lang w:val="ru-RU" w:eastAsia="en-US" w:bidi="ar-SA"/>
      </w:rPr>
    </w:lvl>
  </w:abstractNum>
  <w:abstractNum w:abstractNumId="16">
    <w:nsid w:val="5A241D34"/>
    <w:multiLevelType w:val="multilevel"/>
    <w:tmpl w:val="5A241D34"/>
    <w:lvl w:ilvl="0">
      <w:start w:val="7"/>
      <w:numFmt w:val="decimal"/>
      <w:lvlText w:val="%1"/>
      <w:lvlJc w:val="left"/>
      <w:pPr>
        <w:ind w:left="141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2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1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7" w:hanging="423"/>
      </w:pPr>
      <w:rPr>
        <w:rFonts w:hint="default"/>
        <w:lang w:val="ru-RU" w:eastAsia="en-US" w:bidi="ar-SA"/>
      </w:rPr>
    </w:lvl>
  </w:abstractNum>
  <w:abstractNum w:abstractNumId="17">
    <w:nsid w:val="5E29AB5A"/>
    <w:multiLevelType w:val="multilevel"/>
    <w:tmpl w:val="5E29AB5A"/>
    <w:lvl w:ilvl="0">
      <w:start w:val="3"/>
      <w:numFmt w:val="decimal"/>
      <w:lvlText w:val="%1"/>
      <w:lvlJc w:val="left"/>
      <w:pPr>
        <w:ind w:left="671" w:hanging="60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671" w:hanging="604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71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start w:val="2"/>
      <w:numFmt w:val="decimal"/>
      <w:lvlText w:val="%4."/>
      <w:lvlJc w:val="left"/>
      <w:pPr>
        <w:ind w:left="787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70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7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3" w:hanging="361"/>
      </w:pPr>
      <w:rPr>
        <w:rFonts w:hint="default"/>
        <w:lang w:val="ru-RU" w:eastAsia="en-US" w:bidi="ar-SA"/>
      </w:rPr>
    </w:lvl>
  </w:abstractNum>
  <w:abstractNum w:abstractNumId="18">
    <w:nsid w:val="72183CF9"/>
    <w:multiLevelType w:val="multilevel"/>
    <w:tmpl w:val="72183CF9"/>
    <w:lvl w:ilvl="0">
      <w:start w:val="5"/>
      <w:numFmt w:val="decimal"/>
      <w:lvlText w:val="%1"/>
      <w:lvlJc w:val="left"/>
      <w:pPr>
        <w:ind w:left="1782" w:hanging="36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82" w:hanging="365"/>
        <w:jc w:val="right"/>
      </w:pPr>
      <w:rPr>
        <w:rFonts w:hint="default"/>
        <w:spacing w:val="0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07" w:hanging="6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"/>
      <w:lvlJc w:val="left"/>
      <w:pPr>
        <w:ind w:left="141" w:hanging="7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85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5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6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1" w:hanging="707"/>
      </w:pPr>
      <w:rPr>
        <w:rFonts w:hint="default"/>
        <w:lang w:val="ru-RU" w:eastAsia="en-US" w:bidi="ar-SA"/>
      </w:rPr>
    </w:lvl>
  </w:abstractNum>
  <w:abstractNum w:abstractNumId="19">
    <w:nsid w:val="79AA4FA4"/>
    <w:multiLevelType w:val="multilevel"/>
    <w:tmpl w:val="79AA4FA4"/>
    <w:lvl w:ilvl="0">
      <w:numFmt w:val="bullet"/>
      <w:lvlText w:val=""/>
      <w:lvlJc w:val="left"/>
      <w:pPr>
        <w:ind w:left="110" w:hanging="19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901" w:hanging="19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682" w:hanging="1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63" w:hanging="1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4" w:hanging="1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6" w:hanging="1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07" w:hanging="1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88" w:hanging="1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369" w:hanging="192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3"/>
  </w:num>
  <w:num w:numId="5">
    <w:abstractNumId w:val="1"/>
  </w:num>
  <w:num w:numId="6">
    <w:abstractNumId w:val="10"/>
  </w:num>
  <w:num w:numId="7">
    <w:abstractNumId w:val="18"/>
  </w:num>
  <w:num w:numId="8">
    <w:abstractNumId w:val="9"/>
  </w:num>
  <w:num w:numId="9">
    <w:abstractNumId w:val="16"/>
  </w:num>
  <w:num w:numId="10">
    <w:abstractNumId w:val="0"/>
  </w:num>
  <w:num w:numId="11">
    <w:abstractNumId w:val="11"/>
  </w:num>
  <w:num w:numId="12">
    <w:abstractNumId w:val="14"/>
  </w:num>
  <w:num w:numId="13">
    <w:abstractNumId w:val="7"/>
  </w:num>
  <w:num w:numId="14">
    <w:abstractNumId w:val="5"/>
  </w:num>
  <w:num w:numId="15">
    <w:abstractNumId w:val="12"/>
  </w:num>
  <w:num w:numId="16">
    <w:abstractNumId w:val="19"/>
  </w:num>
  <w:num w:numId="17">
    <w:abstractNumId w:val="2"/>
  </w:num>
  <w:num w:numId="18">
    <w:abstractNumId w:val="17"/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A046D"/>
    <w:rsid w:val="00551AF8"/>
    <w:rsid w:val="009019BD"/>
    <w:rsid w:val="00EA046D"/>
    <w:rsid w:val="061E53DE"/>
    <w:rsid w:val="1EDB3394"/>
    <w:rsid w:val="4AA2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1"/>
      <w:ind w:left="1738" w:hanging="24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Pr>
      <w:sz w:val="24"/>
      <w:szCs w:val="24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pPr>
      <w:ind w:left="140" w:firstLine="710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1"/>
      <w:ind w:left="1738" w:hanging="24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Pr>
      <w:sz w:val="24"/>
      <w:szCs w:val="24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pPr>
      <w:ind w:left="140" w:firstLine="71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26" Type="http://schemas.openxmlformats.org/officeDocument/2006/relationships/footer" Target="footer12.xml"/><Relationship Id="rId3" Type="http://schemas.openxmlformats.org/officeDocument/2006/relationships/styles" Target="styles.xml"/><Relationship Id="rId21" Type="http://schemas.openxmlformats.org/officeDocument/2006/relationships/hyperlink" Target="http://www.iprbookshop.ru/88418.html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footer" Target="footer11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hyperlink" Target="http://www.iprbookshop.ru/84701.html" TargetMode="External"/><Relationship Id="rId29" Type="http://schemas.openxmlformats.org/officeDocument/2006/relationships/hyperlink" Target="http://www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www.edu.ru/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23" Type="http://schemas.openxmlformats.org/officeDocument/2006/relationships/hyperlink" Target="http://avia.pro/blog/bespilotnye-letatelnye-apparaty-drony-istoriya" TargetMode="External"/><Relationship Id="rId28" Type="http://schemas.openxmlformats.org/officeDocument/2006/relationships/hyperlink" Target="http://biblioclub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iprbookshop.ru/36871.html" TargetMode="External"/><Relationship Id="rId31" Type="http://schemas.openxmlformats.org/officeDocument/2006/relationships/footer" Target="footer13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://www.iprbookshop.ru/61312.html" TargetMode="External"/><Relationship Id="rId27" Type="http://schemas.openxmlformats.org/officeDocument/2006/relationships/hyperlink" Target="http://biblioclub.ru/index.php?page=book&amp;id=453407" TargetMode="External"/><Relationship Id="rId30" Type="http://schemas.openxmlformats.org/officeDocument/2006/relationships/hyperlink" Target="http://www.iprbookshop.ru/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23</Pages>
  <Words>5814</Words>
  <Characters>33146</Characters>
  <Application>Microsoft Office Word</Application>
  <DocSecurity>0</DocSecurity>
  <Lines>276</Lines>
  <Paragraphs>77</Paragraphs>
  <ScaleCrop>false</ScaleCrop>
  <Company/>
  <LinksUpToDate>false</LinksUpToDate>
  <CharactersWithSpaces>38883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Емельяненко Ирина Андреевна</dc:creator>
  <cp:lastModifiedBy>абрамец сергей</cp:lastModifiedBy>
  <cp:revision>3</cp:revision>
  <dcterms:created xsi:type="dcterms:W3CDTF">2025-09-29T04:40:00Z</dcterms:created>
  <dcterms:modified xsi:type="dcterms:W3CDTF">2026-02-27T04:10:00Z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2025-09-29T00:00:00Z</vt:filetime>
  </property>
  <property fmtid="{D5CDD505-2E9C-101B-9397-08002B2CF9AE}" pid="5" name="Producer">
    <vt:lpwstr>www.ilovepdf.com</vt:lpwstr>
  </property>
  <property fmtid="{D5CDD505-2E9C-101B-9397-08002B2CF9AE}" pid="6" name="KSOProductBuildVer">
    <vt:lpwstr>1049-12.2.0.23196</vt:lpwstr>
  </property>
  <property fmtid="{D5CDD505-2E9C-101B-9397-08002B2CF9AE}" pid="7" name="ICV">
    <vt:lpwstr>E925CA6D9CF945E5AE85011756AF47E3_12</vt:lpwstr>
  </property>
</Properties>
</file>